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75D8F"/>
    <w:p w14:paraId="784E12ED">
      <w:pPr>
        <w:spacing w:line="540" w:lineRule="exact"/>
        <w:jc w:val="center"/>
        <w:rPr>
          <w:rFonts w:hint="default" w:ascii="Times New Roman" w:hAnsi="Times New Roman" w:eastAsia="华文中宋" w:cs="Times New Roman"/>
          <w:b/>
          <w:kern w:val="0"/>
          <w:sz w:val="52"/>
          <w:szCs w:val="52"/>
        </w:rPr>
      </w:pPr>
    </w:p>
    <w:p w14:paraId="2115154A">
      <w:pPr>
        <w:spacing w:line="540" w:lineRule="exact"/>
        <w:rPr>
          <w:rFonts w:hint="default" w:ascii="Times New Roman" w:hAnsi="Times New Roman" w:eastAsia="华文中宋" w:cs="Times New Roman"/>
          <w:b/>
          <w:kern w:val="0"/>
          <w:sz w:val="52"/>
          <w:szCs w:val="52"/>
        </w:rPr>
      </w:pPr>
    </w:p>
    <w:p w14:paraId="30737196">
      <w:pPr>
        <w:spacing w:line="540" w:lineRule="exact"/>
        <w:jc w:val="center"/>
        <w:rPr>
          <w:rFonts w:hint="default" w:ascii="Times New Roman" w:hAnsi="Times New Roman" w:eastAsia="华文中宋" w:cs="Times New Roman"/>
          <w:b/>
          <w:kern w:val="0"/>
          <w:sz w:val="52"/>
          <w:szCs w:val="52"/>
        </w:rPr>
      </w:pPr>
    </w:p>
    <w:p w14:paraId="2D2BD982">
      <w:pPr>
        <w:spacing w:line="540" w:lineRule="exact"/>
        <w:jc w:val="center"/>
        <w:rPr>
          <w:rFonts w:hint="default" w:ascii="Times New Roman" w:hAnsi="Times New Roman" w:eastAsia="华文中宋" w:cs="Times New Roman"/>
          <w:b/>
          <w:kern w:val="0"/>
          <w:sz w:val="52"/>
          <w:szCs w:val="52"/>
        </w:rPr>
      </w:pPr>
    </w:p>
    <w:p w14:paraId="6F5188E7">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托里县铁厂沟镇中心卫生院基本公共卫生服务补助资金</w:t>
      </w:r>
      <w:r>
        <w:rPr>
          <w:rFonts w:hint="default" w:ascii="Times New Roman" w:hAnsi="Times New Roman" w:eastAsia="方正小标宋_GBK" w:cs="Times New Roman"/>
          <w:kern w:val="0"/>
          <w:sz w:val="48"/>
          <w:szCs w:val="48"/>
        </w:rPr>
        <w:t>项目支出绩效评价</w:t>
      </w:r>
    </w:p>
    <w:p w14:paraId="37F2B677">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28F40B75">
      <w:pPr>
        <w:spacing w:line="540" w:lineRule="exact"/>
        <w:jc w:val="center"/>
        <w:rPr>
          <w:rFonts w:hint="default" w:ascii="Times New Roman" w:hAnsi="Times New Roman" w:eastAsia="华文中宋" w:cs="Times New Roman"/>
          <w:b/>
          <w:kern w:val="0"/>
          <w:sz w:val="52"/>
          <w:szCs w:val="52"/>
        </w:rPr>
      </w:pPr>
    </w:p>
    <w:p w14:paraId="4893A998">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1D0EE423">
      <w:pPr>
        <w:spacing w:line="540" w:lineRule="exact"/>
        <w:jc w:val="center"/>
        <w:rPr>
          <w:rFonts w:hint="default" w:ascii="Times New Roman" w:hAnsi="Times New Roman" w:eastAsia="仿宋_GB2312" w:cs="Times New Roman"/>
          <w:kern w:val="0"/>
          <w:sz w:val="30"/>
          <w:szCs w:val="30"/>
        </w:rPr>
      </w:pPr>
    </w:p>
    <w:p w14:paraId="3691DDE3">
      <w:pPr>
        <w:spacing w:line="540" w:lineRule="exact"/>
        <w:jc w:val="center"/>
        <w:rPr>
          <w:rFonts w:hint="default" w:ascii="Times New Roman" w:hAnsi="Times New Roman" w:eastAsia="仿宋_GB2312" w:cs="Times New Roman"/>
          <w:kern w:val="0"/>
          <w:sz w:val="30"/>
          <w:szCs w:val="30"/>
        </w:rPr>
      </w:pPr>
    </w:p>
    <w:p w14:paraId="4E0B8D48">
      <w:pPr>
        <w:spacing w:line="540" w:lineRule="exact"/>
        <w:jc w:val="center"/>
        <w:rPr>
          <w:rFonts w:hint="default" w:ascii="Times New Roman" w:hAnsi="Times New Roman" w:eastAsia="仿宋_GB2312" w:cs="Times New Roman"/>
          <w:kern w:val="0"/>
          <w:sz w:val="30"/>
          <w:szCs w:val="30"/>
        </w:rPr>
      </w:pPr>
    </w:p>
    <w:p w14:paraId="69B24E50">
      <w:pPr>
        <w:pStyle w:val="9"/>
        <w:rPr>
          <w:rFonts w:hint="default" w:ascii="Times New Roman" w:hAnsi="Times New Roman" w:cs="Times New Roman"/>
        </w:rPr>
      </w:pPr>
    </w:p>
    <w:p w14:paraId="62A57AAA">
      <w:pPr>
        <w:spacing w:line="540" w:lineRule="exact"/>
        <w:jc w:val="center"/>
        <w:rPr>
          <w:rFonts w:hint="default" w:ascii="Times New Roman" w:hAnsi="Times New Roman" w:eastAsia="仿宋_GB2312" w:cs="Times New Roman"/>
          <w:kern w:val="0"/>
          <w:sz w:val="30"/>
          <w:szCs w:val="30"/>
        </w:rPr>
      </w:pPr>
    </w:p>
    <w:p w14:paraId="76E76DF6">
      <w:pPr>
        <w:spacing w:line="540" w:lineRule="exact"/>
        <w:rPr>
          <w:rFonts w:hint="default" w:ascii="Times New Roman" w:hAnsi="Times New Roman" w:eastAsia="仿宋_GB2312" w:cs="Times New Roman"/>
          <w:kern w:val="0"/>
          <w:sz w:val="30"/>
          <w:szCs w:val="30"/>
        </w:rPr>
      </w:pPr>
    </w:p>
    <w:p w14:paraId="2697DD13">
      <w:pPr>
        <w:spacing w:line="700" w:lineRule="exact"/>
        <w:ind w:firstLine="1080" w:firstLineChars="3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2024年</w:t>
      </w:r>
      <w:r>
        <w:rPr>
          <w:rFonts w:hint="eastAsia" w:ascii="Times New Roman" w:hAnsi="Times New Roman" w:eastAsia="仿宋_GB2312" w:cs="Times New Roman"/>
          <w:kern w:val="0"/>
          <w:sz w:val="36"/>
          <w:szCs w:val="36"/>
          <w:lang w:eastAsia="zh-CN"/>
        </w:rPr>
        <w:t>基本公共卫生服务补助资金</w:t>
      </w:r>
    </w:p>
    <w:p w14:paraId="1FE2F4B6">
      <w:pPr>
        <w:spacing w:line="700" w:lineRule="exact"/>
        <w:ind w:firstLine="1080" w:firstLineChars="3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托里县铁厂沟镇中心卫生院</w:t>
      </w:r>
    </w:p>
    <w:p w14:paraId="6066AFB4">
      <w:pPr>
        <w:spacing w:line="700" w:lineRule="exact"/>
        <w:ind w:firstLine="1080" w:firstLineChars="3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托里县卫生健康委员会</w:t>
      </w:r>
    </w:p>
    <w:p w14:paraId="0B1F61AE">
      <w:pPr>
        <w:spacing w:line="700" w:lineRule="exact"/>
        <w:ind w:firstLine="2160" w:firstLineChars="6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王亚龙</w:t>
      </w:r>
    </w:p>
    <w:p w14:paraId="4BC56D45">
      <w:pPr>
        <w:spacing w:line="700" w:lineRule="exact"/>
        <w:ind w:firstLine="2160" w:firstLineChars="6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18</w:t>
      </w:r>
      <w:r>
        <w:rPr>
          <w:rFonts w:hint="default" w:ascii="Times New Roman" w:hAnsi="Times New Roman" w:eastAsia="仿宋_GB2312" w:cs="Times New Roman"/>
          <w:kern w:val="0"/>
          <w:sz w:val="36"/>
          <w:szCs w:val="36"/>
        </w:rPr>
        <w:t>日</w:t>
      </w:r>
    </w:p>
    <w:p w14:paraId="7BBD9332">
      <w:pPr>
        <w:spacing w:line="540" w:lineRule="exact"/>
        <w:jc w:val="center"/>
        <w:rPr>
          <w:rFonts w:hint="default" w:ascii="Times New Roman" w:hAnsi="Times New Roman" w:eastAsia="仿宋_GB2312" w:cs="Times New Roman"/>
          <w:kern w:val="0"/>
          <w:sz w:val="30"/>
          <w:szCs w:val="30"/>
        </w:rPr>
      </w:pPr>
    </w:p>
    <w:p w14:paraId="54874C73">
      <w:pPr>
        <w:spacing w:line="540" w:lineRule="exact"/>
        <w:rPr>
          <w:rStyle w:val="15"/>
          <w:rFonts w:hint="default" w:ascii="Times New Roman" w:hAnsi="Times New Roman" w:eastAsia="黑体" w:cs="Times New Roman"/>
          <w:b w:val="0"/>
          <w:spacing w:val="-4"/>
          <w:sz w:val="32"/>
          <w:szCs w:val="32"/>
        </w:rPr>
      </w:pPr>
    </w:p>
    <w:p w14:paraId="61464CC4">
      <w:pPr>
        <w:spacing w:line="540" w:lineRule="exact"/>
        <w:rPr>
          <w:rStyle w:val="15"/>
          <w:rFonts w:hint="default" w:ascii="Times New Roman" w:hAnsi="Times New Roman" w:eastAsia="黑体" w:cs="Times New Roman"/>
          <w:b w:val="0"/>
          <w:spacing w:val="-4"/>
          <w:sz w:val="32"/>
          <w:szCs w:val="32"/>
        </w:rPr>
      </w:pPr>
    </w:p>
    <w:p w14:paraId="49A83158">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1C2360D">
      <w:pPr>
        <w:spacing w:line="560" w:lineRule="exact"/>
        <w:ind w:firstLine="640" w:firstLineChars="200"/>
        <w:jc w:val="both"/>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1468F70">
      <w:pPr>
        <w:spacing w:line="560" w:lineRule="exact"/>
        <w:ind w:firstLine="643" w:firstLineChars="200"/>
        <w:jc w:val="left"/>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EE25899">
      <w:pPr>
        <w:spacing w:line="560" w:lineRule="exact"/>
        <w:ind w:firstLine="643" w:firstLineChars="200"/>
        <w:jc w:val="both"/>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1EBEC626">
      <w:pPr>
        <w:keepNext w:val="0"/>
        <w:keepLines w:val="0"/>
        <w:widowControl/>
        <w:suppressLineNumbers w:val="0"/>
        <w:ind w:firstLine="620" w:firstLineChars="200"/>
        <w:jc w:val="both"/>
        <w:rPr>
          <w:highlight w:val="none"/>
        </w:rPr>
      </w:pPr>
      <w:r>
        <w:rPr>
          <w:rFonts w:ascii="仿宋" w:hAnsi="仿宋" w:eastAsia="仿宋" w:cs="仿宋"/>
          <w:color w:val="000000"/>
          <w:kern w:val="0"/>
          <w:sz w:val="31"/>
          <w:szCs w:val="31"/>
          <w:highlight w:val="none"/>
          <w:lang w:val="en-US" w:eastAsia="zh-CN"/>
        </w:rPr>
        <w:t>实施国家基本公共卫生服务项目是促进基本公共卫生服务</w:t>
      </w:r>
      <w:r>
        <w:rPr>
          <w:rFonts w:hint="eastAsia" w:ascii="仿宋" w:hAnsi="仿宋" w:eastAsia="仿宋" w:cs="仿宋"/>
          <w:color w:val="000000"/>
          <w:kern w:val="0"/>
          <w:sz w:val="31"/>
          <w:szCs w:val="31"/>
          <w:highlight w:val="none"/>
          <w:lang w:val="en-US" w:eastAsia="zh-CN"/>
        </w:rPr>
        <w:t>逐步均等化的重要内容，是我国公共卫生领域的一项长期制度安排。国家基本公共卫生服务项目主要由乡镇卫生院，村卫生室和社区卫生服务中心等基层医疗卫生机构免费为居民提供，卫生部制定了《国家基本公共卫生服务规范》，对各项服务对象，内容，流程，要求，考核指标等作出了规定。项目自</w:t>
      </w:r>
      <w:r>
        <w:rPr>
          <w:rFonts w:hint="default" w:ascii="Times New Roman" w:hAnsi="Times New Roman" w:eastAsia="宋体" w:cs="Times New Roman"/>
          <w:color w:val="000000"/>
          <w:kern w:val="0"/>
          <w:sz w:val="31"/>
          <w:szCs w:val="31"/>
          <w:highlight w:val="none"/>
          <w:lang w:val="en-US" w:eastAsia="zh-CN"/>
        </w:rPr>
        <w:t>2009</w:t>
      </w:r>
      <w:r>
        <w:rPr>
          <w:rFonts w:hint="eastAsia" w:ascii="仿宋" w:hAnsi="仿宋" w:eastAsia="仿宋" w:cs="仿宋"/>
          <w:color w:val="000000"/>
          <w:kern w:val="0"/>
          <w:sz w:val="31"/>
          <w:szCs w:val="31"/>
          <w:highlight w:val="none"/>
          <w:lang w:val="en-US" w:eastAsia="zh-CN"/>
        </w:rPr>
        <w:t>年启动以来，在全国范围内得到了广泛开展。按照中央转移地方专项转移支付基本公共卫生服务项目整体绩效目标和区域绩效目标，依据《国家基本公共卫生服务规范（第三版）》促进公共卫生服务逐步均等化的重要内容，是深化医药卫生体制改革的重要工作。</w:t>
      </w:r>
    </w:p>
    <w:p w14:paraId="63386158">
      <w:pPr>
        <w:keepNext w:val="0"/>
        <w:keepLines w:val="0"/>
        <w:widowControl/>
        <w:suppressLineNumbers w:val="0"/>
        <w:ind w:firstLine="620" w:firstLineChars="200"/>
        <w:jc w:val="left"/>
        <w:rPr>
          <w:highlight w:val="none"/>
        </w:rPr>
      </w:pP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年托里县铁厂沟镇中</w:t>
      </w:r>
      <w:bookmarkStart w:id="1" w:name="_GoBack"/>
      <w:bookmarkEnd w:id="1"/>
      <w:r>
        <w:rPr>
          <w:rFonts w:hint="eastAsia" w:ascii="仿宋" w:hAnsi="仿宋" w:eastAsia="仿宋" w:cs="仿宋"/>
          <w:color w:val="000000"/>
          <w:kern w:val="0"/>
          <w:sz w:val="31"/>
          <w:szCs w:val="31"/>
          <w:highlight w:val="none"/>
          <w:lang w:val="en-US" w:eastAsia="zh-CN"/>
        </w:rPr>
        <w:t>心卫生院根据塔地财社【</w:t>
      </w:r>
      <w:r>
        <w:rPr>
          <w:rFonts w:hint="default" w:ascii="Times New Roman" w:hAnsi="Times New Roman" w:eastAsia="宋体" w:cs="Times New Roman"/>
          <w:color w:val="000000"/>
          <w:kern w:val="0"/>
          <w:sz w:val="31"/>
          <w:szCs w:val="31"/>
          <w:highlight w:val="none"/>
          <w:lang w:val="en-US" w:eastAsia="zh-CN"/>
        </w:rPr>
        <w:t>2023</w:t>
      </w:r>
      <w:r>
        <w:rPr>
          <w:rFonts w:hint="eastAsia" w:ascii="仿宋" w:hAnsi="仿宋" w:eastAsia="仿宋" w:cs="仿宋"/>
          <w:color w:val="000000"/>
          <w:kern w:val="0"/>
          <w:sz w:val="31"/>
          <w:szCs w:val="31"/>
          <w:highlight w:val="none"/>
          <w:lang w:val="en-US" w:eastAsia="zh-CN"/>
        </w:rPr>
        <w:t>】</w:t>
      </w:r>
      <w:r>
        <w:rPr>
          <w:rFonts w:hint="eastAsia" w:ascii="Times New Roman" w:hAnsi="Times New Roman" w:eastAsia="宋体" w:cs="Times New Roman"/>
          <w:color w:val="000000"/>
          <w:kern w:val="0"/>
          <w:sz w:val="31"/>
          <w:szCs w:val="31"/>
          <w:highlight w:val="none"/>
          <w:lang w:val="en-US" w:eastAsia="zh-CN"/>
        </w:rPr>
        <w:t>93</w:t>
      </w:r>
      <w:r>
        <w:rPr>
          <w:rFonts w:hint="eastAsia" w:ascii="仿宋" w:hAnsi="仿宋" w:eastAsia="仿宋" w:cs="仿宋"/>
          <w:color w:val="000000"/>
          <w:kern w:val="0"/>
          <w:sz w:val="31"/>
          <w:szCs w:val="31"/>
          <w:highlight w:val="none"/>
          <w:lang w:val="en-US" w:eastAsia="zh-CN"/>
        </w:rPr>
        <w:t>号、塔地财社【</w:t>
      </w:r>
      <w:r>
        <w:rPr>
          <w:rFonts w:hint="default" w:ascii="Times New Roman" w:hAnsi="Times New Roman" w:eastAsia="宋体" w:cs="Times New Roman"/>
          <w:color w:val="000000"/>
          <w:kern w:val="0"/>
          <w:sz w:val="31"/>
          <w:szCs w:val="31"/>
          <w:highlight w:val="none"/>
          <w:lang w:val="en-US" w:eastAsia="zh-CN"/>
        </w:rPr>
        <w:t>2023</w:t>
      </w:r>
      <w:r>
        <w:rPr>
          <w:rFonts w:hint="eastAsia" w:ascii="仿宋" w:hAnsi="仿宋" w:eastAsia="仿宋" w:cs="仿宋"/>
          <w:color w:val="000000"/>
          <w:kern w:val="0"/>
          <w:sz w:val="31"/>
          <w:szCs w:val="31"/>
          <w:highlight w:val="none"/>
          <w:lang w:val="en-US" w:eastAsia="zh-CN"/>
        </w:rPr>
        <w:t>】94号、塔地财社【</w:t>
      </w: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w:t>
      </w:r>
      <w:r>
        <w:rPr>
          <w:rFonts w:hint="eastAsia" w:ascii="Times New Roman" w:hAnsi="Times New Roman" w:eastAsia="宋体" w:cs="Times New Roman"/>
          <w:color w:val="000000"/>
          <w:kern w:val="0"/>
          <w:sz w:val="31"/>
          <w:szCs w:val="31"/>
          <w:highlight w:val="none"/>
          <w:lang w:val="en-US" w:eastAsia="zh-CN"/>
        </w:rPr>
        <w:t>10</w:t>
      </w:r>
      <w:r>
        <w:rPr>
          <w:rFonts w:hint="eastAsia" w:ascii="仿宋" w:hAnsi="仿宋" w:eastAsia="仿宋" w:cs="仿宋"/>
          <w:color w:val="000000"/>
          <w:kern w:val="0"/>
          <w:sz w:val="31"/>
          <w:szCs w:val="31"/>
          <w:highlight w:val="none"/>
          <w:lang w:val="en-US" w:eastAsia="zh-CN"/>
        </w:rPr>
        <w:t>号、塔地财社【</w:t>
      </w: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w:t>
      </w:r>
      <w:r>
        <w:rPr>
          <w:rFonts w:hint="eastAsia" w:ascii="Times New Roman" w:hAnsi="Times New Roman" w:eastAsia="宋体" w:cs="Times New Roman"/>
          <w:color w:val="000000"/>
          <w:kern w:val="0"/>
          <w:sz w:val="31"/>
          <w:szCs w:val="31"/>
          <w:highlight w:val="none"/>
          <w:lang w:val="en-US" w:eastAsia="zh-CN"/>
        </w:rPr>
        <w:t>20号、</w:t>
      </w:r>
      <w:r>
        <w:rPr>
          <w:rFonts w:hint="eastAsia" w:ascii="仿宋" w:hAnsi="仿宋" w:eastAsia="仿宋" w:cs="仿宋"/>
          <w:color w:val="000000"/>
          <w:kern w:val="0"/>
          <w:sz w:val="31"/>
          <w:szCs w:val="31"/>
          <w:highlight w:val="none"/>
          <w:lang w:val="en-US" w:eastAsia="zh-CN"/>
        </w:rPr>
        <w:t>塔地财社【</w:t>
      </w: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w:t>
      </w:r>
      <w:r>
        <w:rPr>
          <w:rFonts w:hint="eastAsia" w:cs="Times New Roman"/>
          <w:color w:val="000000"/>
          <w:kern w:val="0"/>
          <w:sz w:val="31"/>
          <w:szCs w:val="31"/>
          <w:highlight w:val="none"/>
          <w:lang w:val="en-US" w:eastAsia="zh-CN"/>
        </w:rPr>
        <w:t>24</w:t>
      </w:r>
      <w:r>
        <w:rPr>
          <w:rFonts w:hint="eastAsia" w:ascii="仿宋" w:hAnsi="仿宋" w:eastAsia="仿宋" w:cs="仿宋"/>
          <w:color w:val="000000"/>
          <w:kern w:val="0"/>
          <w:sz w:val="31"/>
          <w:szCs w:val="31"/>
          <w:highlight w:val="none"/>
          <w:lang w:val="en-US" w:eastAsia="zh-CN"/>
        </w:rPr>
        <w:t>号、文件《关于拨付</w:t>
      </w:r>
      <w:r>
        <w:rPr>
          <w:rFonts w:hint="default" w:ascii="Times New Roman" w:hAnsi="Times New Roman" w:eastAsia="宋体" w:cs="Times New Roman"/>
          <w:color w:val="000000"/>
          <w:kern w:val="0"/>
          <w:sz w:val="31"/>
          <w:szCs w:val="31"/>
          <w:highlight w:val="none"/>
          <w:lang w:val="en-US" w:eastAsia="zh-CN"/>
        </w:rPr>
        <w:t>202</w:t>
      </w:r>
      <w:r>
        <w:rPr>
          <w:rFonts w:hint="eastAsia"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年基本公共卫生服务补助资金的通知》通过实施国家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国家和各地区针对主要传染病、慢性病、地方病、职业病等重大疾病和严重威胁妇女、儿童等重点人群的健康问题以及突发公共卫生事件预防和处置需要，制定和实施重大公共卫生服务项目。</w:t>
      </w:r>
    </w:p>
    <w:p w14:paraId="519B29B1">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7A0B03AF">
      <w:pPr>
        <w:keepNext w:val="0"/>
        <w:keepLines w:val="0"/>
        <w:widowControl/>
        <w:suppressLineNumbers w:val="0"/>
        <w:ind w:firstLine="620" w:firstLineChars="200"/>
        <w:jc w:val="left"/>
        <w:rPr>
          <w:highlight w:val="none"/>
        </w:rPr>
      </w:pPr>
      <w:r>
        <w:rPr>
          <w:rFonts w:ascii="仿宋" w:hAnsi="仿宋" w:eastAsia="仿宋" w:cs="仿宋"/>
          <w:color w:val="000000"/>
          <w:kern w:val="0"/>
          <w:sz w:val="31"/>
          <w:szCs w:val="31"/>
          <w:highlight w:val="none"/>
          <w:lang w:val="en-US" w:eastAsia="zh-CN"/>
        </w:rPr>
        <w:t xml:space="preserve">本项目主要内容为： </w:t>
      </w:r>
    </w:p>
    <w:p w14:paraId="7E215B01">
      <w:pPr>
        <w:keepNext w:val="0"/>
        <w:keepLines w:val="0"/>
        <w:widowControl/>
        <w:suppressLineNumbers w:val="0"/>
        <w:ind w:firstLine="620" w:firstLineChars="200"/>
        <w:jc w:val="left"/>
        <w:rPr>
          <w:highlight w:val="none"/>
        </w:rPr>
      </w:pPr>
      <w:r>
        <w:rPr>
          <w:rFonts w:hint="eastAsia" w:ascii="仿宋" w:hAnsi="仿宋" w:eastAsia="仿宋" w:cs="仿宋"/>
          <w:color w:val="000000"/>
          <w:kern w:val="0"/>
          <w:sz w:val="31"/>
          <w:szCs w:val="31"/>
          <w:highlight w:val="none"/>
          <w:lang w:val="en-US" w:eastAsia="zh-CN"/>
        </w:rPr>
        <w:t>基本公共卫生服务补助资金项目内容：建立居民健康档案、健康教育、预防接种、儿童健康管理、孕产妇健康管理、</w:t>
      </w:r>
      <w:r>
        <w:rPr>
          <w:rFonts w:hint="default" w:ascii="Times New Roman" w:hAnsi="Times New Roman" w:eastAsia="宋体" w:cs="Times New Roman"/>
          <w:color w:val="000000"/>
          <w:kern w:val="0"/>
          <w:sz w:val="31"/>
          <w:szCs w:val="31"/>
          <w:highlight w:val="none"/>
          <w:lang w:val="en-US" w:eastAsia="zh-CN"/>
        </w:rPr>
        <w:t>65</w:t>
      </w:r>
      <w:r>
        <w:rPr>
          <w:rFonts w:hint="eastAsia" w:ascii="仿宋" w:hAnsi="仿宋" w:eastAsia="仿宋" w:cs="仿宋"/>
          <w:color w:val="000000"/>
          <w:kern w:val="0"/>
          <w:sz w:val="31"/>
          <w:szCs w:val="31"/>
          <w:highlight w:val="none"/>
          <w:lang w:val="en-US" w:eastAsia="zh-CN"/>
        </w:rPr>
        <w:t>岁以上老年人及残疾低保等重点人群健康管理、妇女健康管理、慢性病（高血压、</w:t>
      </w:r>
      <w:r>
        <w:rPr>
          <w:rFonts w:hint="default" w:ascii="Times New Roman" w:hAnsi="Times New Roman" w:eastAsia="宋体" w:cs="Times New Roman"/>
          <w:color w:val="000000"/>
          <w:kern w:val="0"/>
          <w:sz w:val="31"/>
          <w:szCs w:val="31"/>
          <w:highlight w:val="none"/>
          <w:lang w:val="en-US" w:eastAsia="zh-CN"/>
        </w:rPr>
        <w:t>2</w:t>
      </w:r>
      <w:r>
        <w:rPr>
          <w:rFonts w:hint="eastAsia" w:ascii="仿宋" w:hAnsi="仿宋" w:eastAsia="仿宋" w:cs="仿宋"/>
          <w:color w:val="000000"/>
          <w:kern w:val="0"/>
          <w:sz w:val="31"/>
          <w:szCs w:val="31"/>
          <w:highlight w:val="none"/>
          <w:lang w:val="en-US" w:eastAsia="zh-CN"/>
        </w:rPr>
        <w:t>型糖尿病）患者健康管理、重性精神疾病患者健康管理、传染病及突发公共卫生事件报告和处理、中医药健康管理、卫生监督协管、健康素养等。实施范围：铁厂沟镇内常住人口及在我镇连续居住半年以上的流动人口，均可免费享受基本公共卫生服务，以</w:t>
      </w:r>
      <w:r>
        <w:rPr>
          <w:rFonts w:hint="default" w:ascii="Times New Roman" w:hAnsi="Times New Roman" w:eastAsia="宋体" w:cs="Times New Roman"/>
          <w:color w:val="000000"/>
          <w:kern w:val="0"/>
          <w:sz w:val="31"/>
          <w:szCs w:val="31"/>
          <w:highlight w:val="none"/>
          <w:lang w:val="en-US" w:eastAsia="zh-CN"/>
        </w:rPr>
        <w:t>0-6</w:t>
      </w:r>
      <w:r>
        <w:rPr>
          <w:rFonts w:hint="eastAsia" w:ascii="仿宋" w:hAnsi="仿宋" w:eastAsia="仿宋" w:cs="仿宋"/>
          <w:color w:val="000000"/>
          <w:kern w:val="0"/>
          <w:sz w:val="31"/>
          <w:szCs w:val="31"/>
          <w:highlight w:val="none"/>
          <w:lang w:val="en-US" w:eastAsia="zh-CN"/>
        </w:rPr>
        <w:t>岁儿童、孕产妇、老年人、慢性病患者人群为重点。完成电子健康档案建档人数</w:t>
      </w:r>
      <w:r>
        <w:rPr>
          <w:rFonts w:hint="eastAsia" w:cs="Times New Roman"/>
          <w:color w:val="000000"/>
          <w:kern w:val="0"/>
          <w:sz w:val="31"/>
          <w:szCs w:val="31"/>
          <w:highlight w:val="none"/>
          <w:lang w:val="en-US" w:eastAsia="zh-CN"/>
        </w:rPr>
        <w:t>6505</w:t>
      </w:r>
      <w:r>
        <w:rPr>
          <w:rFonts w:hint="eastAsia" w:ascii="仿宋" w:hAnsi="仿宋" w:eastAsia="仿宋" w:cs="仿宋"/>
          <w:color w:val="000000"/>
          <w:kern w:val="0"/>
          <w:sz w:val="31"/>
          <w:szCs w:val="31"/>
          <w:highlight w:val="none"/>
          <w:lang w:val="en-US" w:eastAsia="zh-CN"/>
        </w:rPr>
        <w:t>人；高血压患者管理人数</w:t>
      </w:r>
      <w:r>
        <w:rPr>
          <w:rFonts w:hint="eastAsia" w:cs="Times New Roman"/>
          <w:color w:val="000000"/>
          <w:kern w:val="0"/>
          <w:sz w:val="31"/>
          <w:szCs w:val="31"/>
          <w:highlight w:val="none"/>
          <w:lang w:val="en-US" w:eastAsia="zh-CN"/>
        </w:rPr>
        <w:t>494</w:t>
      </w:r>
      <w:r>
        <w:rPr>
          <w:rFonts w:hint="eastAsia" w:ascii="仿宋" w:hAnsi="仿宋" w:eastAsia="仿宋" w:cs="仿宋"/>
          <w:color w:val="000000"/>
          <w:kern w:val="0"/>
          <w:sz w:val="31"/>
          <w:szCs w:val="31"/>
          <w:highlight w:val="none"/>
          <w:lang w:val="en-US" w:eastAsia="zh-CN"/>
        </w:rPr>
        <w:t>人；糖尿病健康管理人数</w:t>
      </w:r>
      <w:r>
        <w:rPr>
          <w:rFonts w:hint="eastAsia" w:cs="Times New Roman"/>
          <w:color w:val="000000"/>
          <w:kern w:val="0"/>
          <w:sz w:val="31"/>
          <w:szCs w:val="31"/>
          <w:highlight w:val="none"/>
          <w:lang w:val="en-US" w:eastAsia="zh-CN"/>
        </w:rPr>
        <w:t>146</w:t>
      </w:r>
      <w:r>
        <w:rPr>
          <w:rFonts w:hint="eastAsia" w:ascii="仿宋" w:hAnsi="仿宋" w:eastAsia="仿宋" w:cs="仿宋"/>
          <w:color w:val="000000"/>
          <w:kern w:val="0"/>
          <w:sz w:val="31"/>
          <w:szCs w:val="31"/>
          <w:highlight w:val="none"/>
          <w:lang w:val="en-US" w:eastAsia="zh-CN"/>
        </w:rPr>
        <w:t>人；严重精神障碍患者规范管理人数23人；电子健康档案建档率</w:t>
      </w:r>
      <w:r>
        <w:rPr>
          <w:rFonts w:hint="default" w:ascii="Times New Roman" w:hAnsi="Times New Roman" w:eastAsia="宋体" w:cs="Times New Roman"/>
          <w:color w:val="000000"/>
          <w:kern w:val="0"/>
          <w:sz w:val="31"/>
          <w:szCs w:val="31"/>
          <w:highlight w:val="none"/>
          <w:lang w:val="en-US" w:eastAsia="zh-CN"/>
        </w:rPr>
        <w:t>90%</w:t>
      </w:r>
      <w:r>
        <w:rPr>
          <w:rFonts w:hint="eastAsia" w:ascii="仿宋" w:hAnsi="仿宋" w:eastAsia="仿宋" w:cs="仿宋"/>
          <w:color w:val="000000"/>
          <w:kern w:val="0"/>
          <w:sz w:val="31"/>
          <w:szCs w:val="31"/>
          <w:highlight w:val="none"/>
          <w:lang w:val="en-US" w:eastAsia="zh-CN"/>
        </w:rPr>
        <w:t>；高血压患者管理率</w:t>
      </w:r>
      <w:r>
        <w:rPr>
          <w:rFonts w:hint="default" w:ascii="Times New Roman" w:hAnsi="Times New Roman" w:eastAsia="宋体" w:cs="Times New Roman"/>
          <w:color w:val="000000"/>
          <w:kern w:val="0"/>
          <w:sz w:val="31"/>
          <w:szCs w:val="31"/>
          <w:highlight w:val="none"/>
          <w:lang w:val="en-US" w:eastAsia="zh-CN"/>
        </w:rPr>
        <w:t>90%</w:t>
      </w:r>
      <w:r>
        <w:rPr>
          <w:rFonts w:hint="eastAsia" w:ascii="仿宋" w:hAnsi="仿宋" w:eastAsia="仿宋" w:cs="仿宋"/>
          <w:color w:val="000000"/>
          <w:kern w:val="0"/>
          <w:sz w:val="31"/>
          <w:szCs w:val="31"/>
          <w:highlight w:val="none"/>
          <w:lang w:val="en-US" w:eastAsia="zh-CN"/>
        </w:rPr>
        <w:t xml:space="preserve">；减轻居民健康体检及日常健康管理费用；缩小城乡居民公共卫生服务差距。 </w:t>
      </w:r>
    </w:p>
    <w:p w14:paraId="09F50827">
      <w:pPr>
        <w:keepNext w:val="0"/>
        <w:keepLines w:val="0"/>
        <w:widowControl/>
        <w:suppressLineNumbers w:val="0"/>
        <w:ind w:firstLine="640" w:firstLineChars="200"/>
        <w:jc w:val="left"/>
        <w:rPr>
          <w:highlight w:val="none"/>
        </w:rPr>
      </w:pPr>
      <w:r>
        <w:rPr>
          <w:rFonts w:hint="default" w:ascii="Times New Roman" w:hAnsi="Times New Roman" w:eastAsia="仿宋_GB2312" w:cs="Times New Roman"/>
          <w:sz w:val="32"/>
          <w:szCs w:val="32"/>
          <w:highlight w:val="none"/>
        </w:rPr>
        <w:t>项目实施情况：</w:t>
      </w:r>
      <w:r>
        <w:rPr>
          <w:rFonts w:hint="eastAsia" w:ascii="仿宋" w:hAnsi="仿宋" w:eastAsia="仿宋" w:cs="仿宋"/>
          <w:color w:val="000000"/>
          <w:kern w:val="0"/>
          <w:sz w:val="31"/>
          <w:szCs w:val="31"/>
          <w:highlight w:val="none"/>
          <w:lang w:val="en-US" w:eastAsia="zh-CN"/>
        </w:rPr>
        <w:t>本项目于</w:t>
      </w: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年</w:t>
      </w:r>
      <w:r>
        <w:rPr>
          <w:rFonts w:hint="default" w:ascii="Times New Roman" w:hAnsi="Times New Roman" w:eastAsia="宋体" w:cs="Times New Roman"/>
          <w:color w:val="000000"/>
          <w:kern w:val="0"/>
          <w:sz w:val="31"/>
          <w:szCs w:val="31"/>
          <w:highlight w:val="none"/>
          <w:lang w:val="en-US" w:eastAsia="zh-CN"/>
        </w:rPr>
        <w:t>1</w:t>
      </w:r>
      <w:r>
        <w:rPr>
          <w:rFonts w:hint="eastAsia" w:ascii="仿宋" w:hAnsi="仿宋" w:eastAsia="仿宋" w:cs="仿宋"/>
          <w:color w:val="000000"/>
          <w:kern w:val="0"/>
          <w:sz w:val="31"/>
          <w:szCs w:val="31"/>
          <w:highlight w:val="none"/>
          <w:lang w:val="en-US" w:eastAsia="zh-CN"/>
        </w:rPr>
        <w:t>月开始实施，截至</w:t>
      </w:r>
      <w:r>
        <w:rPr>
          <w:rFonts w:hint="default" w:ascii="Times New Roman" w:hAnsi="Times New Roman" w:eastAsia="宋体" w:cs="Times New Roman"/>
          <w:color w:val="000000"/>
          <w:kern w:val="0"/>
          <w:sz w:val="31"/>
          <w:szCs w:val="31"/>
          <w:highlight w:val="none"/>
          <w:lang w:val="en-US" w:eastAsia="zh-CN"/>
        </w:rPr>
        <w:t>202</w:t>
      </w:r>
      <w:r>
        <w:rPr>
          <w:rFonts w:hint="eastAsia" w:ascii="Times New Roman" w:hAnsi="Times New Roman" w:eastAsia="宋体" w:cs="Times New Roman"/>
          <w:color w:val="000000"/>
          <w:kern w:val="0"/>
          <w:sz w:val="31"/>
          <w:szCs w:val="31"/>
          <w:highlight w:val="none"/>
          <w:lang w:val="en-US" w:eastAsia="zh-CN"/>
        </w:rPr>
        <w:t>4</w:t>
      </w:r>
      <w:r>
        <w:rPr>
          <w:rFonts w:hint="eastAsia" w:ascii="仿宋" w:hAnsi="仿宋" w:eastAsia="仿宋" w:cs="仿宋"/>
          <w:color w:val="000000"/>
          <w:kern w:val="0"/>
          <w:sz w:val="31"/>
          <w:szCs w:val="31"/>
          <w:highlight w:val="none"/>
          <w:lang w:val="en-US" w:eastAsia="zh-CN"/>
        </w:rPr>
        <w:t>年</w:t>
      </w:r>
      <w:r>
        <w:rPr>
          <w:rFonts w:hint="default" w:ascii="Times New Roman" w:hAnsi="Times New Roman" w:eastAsia="宋体" w:cs="Times New Roman"/>
          <w:color w:val="000000"/>
          <w:kern w:val="0"/>
          <w:sz w:val="31"/>
          <w:szCs w:val="31"/>
          <w:highlight w:val="none"/>
          <w:lang w:val="en-US" w:eastAsia="zh-CN"/>
        </w:rPr>
        <w:t>12</w:t>
      </w:r>
      <w:r>
        <w:rPr>
          <w:rFonts w:hint="eastAsia" w:ascii="仿宋" w:hAnsi="仿宋" w:eastAsia="仿宋" w:cs="仿宋"/>
          <w:color w:val="000000"/>
          <w:kern w:val="0"/>
          <w:sz w:val="31"/>
          <w:szCs w:val="31"/>
          <w:highlight w:val="none"/>
          <w:lang w:val="en-US" w:eastAsia="zh-CN"/>
        </w:rPr>
        <w:t>月</w:t>
      </w:r>
      <w:r>
        <w:rPr>
          <w:rFonts w:hint="default" w:ascii="Times New Roman" w:hAnsi="Times New Roman" w:eastAsia="宋体" w:cs="Times New Roman"/>
          <w:color w:val="000000"/>
          <w:kern w:val="0"/>
          <w:sz w:val="31"/>
          <w:szCs w:val="31"/>
          <w:highlight w:val="none"/>
          <w:lang w:val="en-US" w:eastAsia="zh-CN"/>
        </w:rPr>
        <w:t>25</w:t>
      </w:r>
      <w:r>
        <w:rPr>
          <w:rFonts w:hint="eastAsia" w:ascii="仿宋" w:hAnsi="仿宋" w:eastAsia="仿宋" w:cs="仿宋"/>
          <w:color w:val="000000"/>
          <w:kern w:val="0"/>
          <w:sz w:val="31"/>
          <w:szCs w:val="31"/>
          <w:highlight w:val="none"/>
          <w:lang w:val="en-US" w:eastAsia="zh-CN"/>
        </w:rPr>
        <w:t>日，该项目已实施完成了电子健康档案建档人数</w:t>
      </w:r>
      <w:r>
        <w:rPr>
          <w:rFonts w:hint="eastAsia" w:cs="Times New Roman"/>
          <w:color w:val="000000"/>
          <w:kern w:val="0"/>
          <w:sz w:val="31"/>
          <w:szCs w:val="31"/>
          <w:highlight w:val="none"/>
          <w:lang w:val="en-US" w:eastAsia="zh-CN"/>
        </w:rPr>
        <w:t>6302</w:t>
      </w:r>
      <w:r>
        <w:rPr>
          <w:rFonts w:hint="eastAsia" w:ascii="仿宋" w:hAnsi="仿宋" w:eastAsia="仿宋" w:cs="仿宋"/>
          <w:color w:val="000000"/>
          <w:kern w:val="0"/>
          <w:sz w:val="31"/>
          <w:szCs w:val="31"/>
          <w:highlight w:val="none"/>
          <w:lang w:val="en-US" w:eastAsia="zh-CN"/>
        </w:rPr>
        <w:t>人；高血压患者管理人数</w:t>
      </w:r>
      <w:r>
        <w:rPr>
          <w:rFonts w:hint="eastAsia" w:cs="Times New Roman"/>
          <w:color w:val="000000"/>
          <w:kern w:val="0"/>
          <w:sz w:val="31"/>
          <w:szCs w:val="31"/>
          <w:highlight w:val="none"/>
          <w:lang w:val="en-US" w:eastAsia="zh-CN"/>
        </w:rPr>
        <w:t>503</w:t>
      </w:r>
      <w:r>
        <w:rPr>
          <w:rFonts w:hint="eastAsia" w:ascii="仿宋" w:hAnsi="仿宋" w:eastAsia="仿宋" w:cs="仿宋"/>
          <w:color w:val="000000"/>
          <w:kern w:val="0"/>
          <w:sz w:val="31"/>
          <w:szCs w:val="31"/>
          <w:highlight w:val="none"/>
          <w:lang w:val="en-US" w:eastAsia="zh-CN"/>
        </w:rPr>
        <w:t>人；糖尿病健康管理人数153人；严重精神障碍患者规范管理人数23人；电子健康档案建档率</w:t>
      </w:r>
      <w:r>
        <w:rPr>
          <w:rFonts w:hint="eastAsia" w:cs="Times New Roman"/>
          <w:color w:val="000000"/>
          <w:kern w:val="0"/>
          <w:sz w:val="31"/>
          <w:szCs w:val="31"/>
          <w:highlight w:val="none"/>
          <w:lang w:val="en-US" w:eastAsia="zh-CN"/>
        </w:rPr>
        <w:t>100</w:t>
      </w:r>
      <w:r>
        <w:rPr>
          <w:rFonts w:hint="default" w:ascii="Times New Roman" w:hAnsi="Times New Roman" w:eastAsia="宋体" w:cs="Times New Roman"/>
          <w:color w:val="000000"/>
          <w:kern w:val="0"/>
          <w:sz w:val="31"/>
          <w:szCs w:val="31"/>
          <w:highlight w:val="none"/>
          <w:lang w:val="en-US" w:eastAsia="zh-CN"/>
        </w:rPr>
        <w:t>%</w:t>
      </w:r>
      <w:r>
        <w:rPr>
          <w:rFonts w:hint="eastAsia" w:ascii="仿宋" w:hAnsi="仿宋" w:eastAsia="仿宋" w:cs="仿宋"/>
          <w:color w:val="000000"/>
          <w:kern w:val="0"/>
          <w:sz w:val="31"/>
          <w:szCs w:val="31"/>
          <w:highlight w:val="none"/>
          <w:lang w:val="en-US" w:eastAsia="zh-CN"/>
        </w:rPr>
        <w:t>；高血压患者管理率</w:t>
      </w:r>
      <w:r>
        <w:rPr>
          <w:rFonts w:hint="default" w:ascii="Times New Roman" w:hAnsi="Times New Roman" w:eastAsia="宋体" w:cs="Times New Roman"/>
          <w:color w:val="000000"/>
          <w:kern w:val="0"/>
          <w:sz w:val="31"/>
          <w:szCs w:val="31"/>
          <w:highlight w:val="none"/>
          <w:lang w:val="en-US" w:eastAsia="zh-CN"/>
        </w:rPr>
        <w:t>9</w:t>
      </w:r>
      <w:r>
        <w:rPr>
          <w:rFonts w:hint="eastAsia" w:ascii="Times New Roman" w:hAnsi="Times New Roman" w:eastAsia="宋体" w:cs="Times New Roman"/>
          <w:color w:val="000000"/>
          <w:kern w:val="0"/>
          <w:sz w:val="31"/>
          <w:szCs w:val="31"/>
          <w:highlight w:val="none"/>
          <w:lang w:val="en-US" w:eastAsia="zh-CN"/>
        </w:rPr>
        <w:t>9.</w:t>
      </w:r>
      <w:r>
        <w:rPr>
          <w:rFonts w:hint="eastAsia" w:cs="Times New Roman"/>
          <w:color w:val="000000"/>
          <w:kern w:val="0"/>
          <w:sz w:val="31"/>
          <w:szCs w:val="31"/>
          <w:highlight w:val="none"/>
          <w:lang w:val="en-US" w:eastAsia="zh-CN"/>
        </w:rPr>
        <w:t>8</w:t>
      </w:r>
      <w:r>
        <w:rPr>
          <w:rFonts w:hint="default" w:ascii="Times New Roman" w:hAnsi="Times New Roman" w:eastAsia="宋体" w:cs="Times New Roman"/>
          <w:color w:val="000000"/>
          <w:kern w:val="0"/>
          <w:sz w:val="31"/>
          <w:szCs w:val="31"/>
          <w:highlight w:val="none"/>
          <w:lang w:val="en-US" w:eastAsia="zh-CN"/>
        </w:rPr>
        <w:t>%</w:t>
      </w:r>
      <w:r>
        <w:rPr>
          <w:rFonts w:hint="eastAsia" w:ascii="仿宋" w:hAnsi="仿宋" w:eastAsia="仿宋" w:cs="仿宋"/>
          <w:color w:val="000000"/>
          <w:kern w:val="0"/>
          <w:sz w:val="31"/>
          <w:szCs w:val="31"/>
          <w:highlight w:val="none"/>
          <w:lang w:val="en-US" w:eastAsia="zh-CN"/>
        </w:rPr>
        <w:t>；糖尿病健康管理率100%；严重精神障碍患者规范管理率90%；支付乡村医生聘用劳务费12.33万元；支付项目所需日常公用经费47.17万元；有效减轻居民健康体检及日常健康管理费用；缩小城乡居民公共卫生服务差距。通过实施国家基本公共卫生服务项目落实预防为主卫生工作。规范城乡居民健康档案管理、高血压患者健康管理服务规范、</w:t>
      </w:r>
      <w:r>
        <w:rPr>
          <w:rFonts w:hint="default" w:ascii="Times New Roman" w:hAnsi="Times New Roman" w:eastAsia="宋体" w:cs="Times New Roman"/>
          <w:color w:val="000000"/>
          <w:kern w:val="0"/>
          <w:sz w:val="31"/>
          <w:szCs w:val="31"/>
          <w:highlight w:val="none"/>
          <w:lang w:val="en-US" w:eastAsia="zh-CN"/>
        </w:rPr>
        <w:t xml:space="preserve">2 </w:t>
      </w:r>
      <w:r>
        <w:rPr>
          <w:rFonts w:hint="eastAsia" w:ascii="仿宋" w:hAnsi="仿宋" w:eastAsia="仿宋" w:cs="仿宋"/>
          <w:color w:val="000000"/>
          <w:kern w:val="0"/>
          <w:sz w:val="31"/>
          <w:szCs w:val="31"/>
          <w:highlight w:val="none"/>
          <w:lang w:val="en-US" w:eastAsia="zh-CN"/>
        </w:rPr>
        <w:t>型糖尿病患者健康管理服务规范、严重精神障碍患者管理、健康教育、预防接种等，基本公共卫生服务项目推进人人享有健康服务。居民满意度</w:t>
      </w:r>
      <w:r>
        <w:rPr>
          <w:rFonts w:hint="default" w:ascii="Times New Roman" w:hAnsi="Times New Roman" w:eastAsia="宋体" w:cs="Times New Roman"/>
          <w:color w:val="000000"/>
          <w:kern w:val="0"/>
          <w:sz w:val="31"/>
          <w:szCs w:val="31"/>
          <w:highlight w:val="none"/>
          <w:lang w:val="en-US" w:eastAsia="zh-CN"/>
        </w:rPr>
        <w:t>9</w:t>
      </w:r>
      <w:r>
        <w:rPr>
          <w:rFonts w:hint="eastAsia" w:ascii="Times New Roman" w:hAnsi="Times New Roman" w:eastAsia="宋体" w:cs="Times New Roman"/>
          <w:color w:val="000000"/>
          <w:kern w:val="0"/>
          <w:sz w:val="31"/>
          <w:szCs w:val="31"/>
          <w:highlight w:val="none"/>
          <w:lang w:val="en-US" w:eastAsia="zh-CN"/>
        </w:rPr>
        <w:t>0</w:t>
      </w:r>
      <w:r>
        <w:rPr>
          <w:rFonts w:hint="default" w:ascii="Times New Roman" w:hAnsi="Times New Roman" w:eastAsia="宋体" w:cs="Times New Roman"/>
          <w:color w:val="000000"/>
          <w:kern w:val="0"/>
          <w:sz w:val="31"/>
          <w:szCs w:val="31"/>
          <w:highlight w:val="none"/>
          <w:lang w:val="en-US" w:eastAsia="zh-CN"/>
        </w:rPr>
        <w:t>%</w:t>
      </w:r>
      <w:r>
        <w:rPr>
          <w:rFonts w:hint="eastAsia" w:ascii="仿宋" w:hAnsi="仿宋" w:eastAsia="仿宋" w:cs="仿宋"/>
          <w:color w:val="000000"/>
          <w:kern w:val="0"/>
          <w:sz w:val="31"/>
          <w:szCs w:val="31"/>
          <w:highlight w:val="none"/>
          <w:lang w:val="en-US" w:eastAsia="zh-CN"/>
        </w:rPr>
        <w:t>。</w:t>
      </w:r>
    </w:p>
    <w:p w14:paraId="3C8675E4">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14B6BF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2FF3EF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54.22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59.5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（年中追加资金：4.98万元）</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1A23378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E95D39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54.22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59.5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（年中追加资金：4.98万元）</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59.5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乡村医生聘用劳务费</w:t>
      </w:r>
      <w:r>
        <w:rPr>
          <w:rFonts w:hint="eastAsia" w:eastAsia="仿宋_GB2312" w:cs="Times New Roman"/>
          <w:sz w:val="32"/>
          <w:szCs w:val="32"/>
          <w:highlight w:val="none"/>
          <w:lang w:val="en-US" w:eastAsia="zh-CN"/>
        </w:rPr>
        <w:t>12.33</w:t>
      </w:r>
      <w:r>
        <w:rPr>
          <w:rFonts w:hint="eastAsia" w:ascii="Times New Roman" w:hAnsi="Times New Roman" w:eastAsia="仿宋_GB2312" w:cs="Times New Roman"/>
          <w:sz w:val="32"/>
          <w:szCs w:val="32"/>
          <w:highlight w:val="none"/>
          <w:lang w:val="en-US" w:eastAsia="zh-CN"/>
        </w:rPr>
        <w:t>万元；项目所需日常公用经费</w:t>
      </w:r>
      <w:r>
        <w:rPr>
          <w:rFonts w:hint="eastAsia" w:eastAsia="仿宋_GB2312" w:cs="Times New Roman"/>
          <w:sz w:val="32"/>
          <w:szCs w:val="32"/>
          <w:highlight w:val="none"/>
          <w:lang w:val="en-US" w:eastAsia="zh-CN"/>
        </w:rPr>
        <w:t>47.17</w:t>
      </w:r>
      <w:r>
        <w:rPr>
          <w:rFonts w:hint="eastAsia"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w:t>
      </w:r>
    </w:p>
    <w:p w14:paraId="1099415A">
      <w:pPr>
        <w:shd w:val="clear" w:color="auto" w:fill="auto"/>
        <w:spacing w:line="600" w:lineRule="exact"/>
        <w:ind w:firstLine="643"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lang w:val="en-US" w:eastAsia="zh-CN"/>
        </w:rPr>
        <w:t>（二）项目绩效目标</w:t>
      </w:r>
    </w:p>
    <w:p w14:paraId="6F4B315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6D7FD5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基本公共卫生服务补助资金59.5万元，用于电子健康档案建档6505人，高血压患者管理494人，糖尿病健康管理146人，严重精神障碍患者规范管理23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90%。</w:t>
      </w:r>
    </w:p>
    <w:p w14:paraId="6CA18477">
      <w:pPr>
        <w:spacing w:line="560" w:lineRule="exact"/>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66F9956D">
      <w:pPr>
        <w:spacing w:line="560" w:lineRule="exact"/>
        <w:ind w:firstLine="640" w:firstLineChars="200"/>
        <w:rPr>
          <w:rFonts w:hint="default" w:ascii="Times New Roman" w:hAnsi="Times New Roman" w:eastAsia="仿宋_GB2312" w:cs="Times New Roman"/>
          <w:sz w:val="32"/>
          <w:szCs w:val="32"/>
          <w:highlight w:val="yellow"/>
          <w:lang w:val="en-US" w:eastAsia="zh-CN"/>
        </w:rPr>
      </w:pPr>
      <w:r>
        <w:rPr>
          <w:rFonts w:hint="eastAsia" w:ascii="仿宋_GB2312" w:hAnsi="仿宋_GB2312" w:eastAsia="仿宋_GB2312" w:cs="仿宋_GB2312"/>
          <w:b w:val="0"/>
          <w:bCs w:val="0"/>
          <w:sz w:val="32"/>
          <w:szCs w:val="32"/>
          <w:lang w:val="en-US" w:eastAsia="zh-CN"/>
        </w:rPr>
        <w:t>（一）</w:t>
      </w:r>
      <w:r>
        <w:rPr>
          <w:rFonts w:hint="eastAsia" w:ascii="仿宋_GB2312" w:hAnsi="仿宋_GB2312" w:eastAsia="仿宋_GB2312" w:cs="仿宋_GB2312"/>
          <w:b w:val="0"/>
          <w:bCs w:val="0"/>
          <w:sz w:val="32"/>
          <w:szCs w:val="32"/>
        </w:rPr>
        <w:t>、经费预算管理</w:t>
      </w:r>
      <w:r>
        <w:rPr>
          <w:rFonts w:hint="eastAsia" w:ascii="仿宋_GB2312" w:hAnsi="仿宋_GB2312" w:eastAsia="仿宋_GB2312" w:cs="仿宋_GB2312"/>
          <w:sz w:val="32"/>
          <w:szCs w:val="32"/>
        </w:rPr>
        <w:t xml:space="preserve"> </w:t>
      </w:r>
    </w:p>
    <w:p w14:paraId="79CDDC58">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预算编制：卫生院根据年度基本公共卫生服务项目工作任务和要求，结合上年度经费使用情况，编制详细的经费预算。预算内容包括人员经费、宣传用品经费、培训经费、印刷及广告、办公经费、维护经费、燃料费、电费、业务工作经费等。2、预算审批：编制完成的预算经卫生院领导班子集体讨论通过后，报上级卫生健康行政部门和财政部门审核批准。3、预算调整：在预算执行过程中，如遇特殊情况需要调整预算，应按照规定程序报上级部门审批。</w:t>
      </w:r>
    </w:p>
    <w:p w14:paraId="64B2687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sz w:val="32"/>
          <w:szCs w:val="32"/>
        </w:rPr>
        <w:t>、经费使用范围</w:t>
      </w:r>
    </w:p>
    <w:p w14:paraId="1B6E7E5E">
      <w:pPr>
        <w:spacing w:line="560" w:lineRule="exact"/>
        <w:ind w:firstLine="640" w:firstLineChars="200"/>
        <w:rPr>
          <w:rFonts w:hint="eastAsia" w:ascii="仿宋_GB2312" w:hAnsi="仿宋_GB2312" w:eastAsia="仿宋_GB2312" w:cs="仿宋_GB2312"/>
          <w:b w:val="0"/>
          <w:bCs w:val="0"/>
          <w:sz w:val="32"/>
          <w:szCs w:val="32"/>
        </w:rPr>
      </w:pPr>
      <w:r>
        <w:rPr>
          <w:rFonts w:hint="eastAsia" w:ascii="Times New Roman" w:hAnsi="Times New Roman" w:eastAsia="仿宋_GB2312" w:cs="Times New Roman"/>
          <w:sz w:val="32"/>
          <w:szCs w:val="32"/>
          <w:highlight w:val="none"/>
          <w:lang w:val="en-US" w:eastAsia="zh-CN"/>
        </w:rPr>
        <w:t>1、人员经费：支付参与基本公共卫生服务项目协助工作人员的劳务报酬等。2、宣传经费：开展基本公共卫生服务项目宣传活动、上门随访服务、义诊活动、健康教育宣传活动等发放用品。3、培训经费：开展基本公共卫生服务项目培训及列会。4、印刷及广告经费：开展基本公共卫生服务项目健康教育展板、制度、海报、横幅、家庭医生签约服务团队一览表等。5、办公经费：开展基本公共卫生服务项目范围科室用办公用品。6、设备维护经费：医疗设备，办公设备，信息系统维护，网络维修等。比如：开展基本公共卫生服务的业务用房、设备维护、设备检测、电脑维修、打印机、复印机、维修以及耗材更换费用等。7、燃料经费：用于基本公共卫生服务的车辆，如疫苗冷链运输车辆、家庭医生签约服务下乡车辆、卫生监督执法车辆等在运行过程中所消耗的汽油、柴油等燃料费用等。8、电费：用于基本公共卫生服务的医疗服务用电，公共区域用电，信息系统用电，特殊区域用电等。9、业务工作经费标准：包括建立居民健康档案、预防接种、慢性病管理、孕产妇和儿童保健等各项服务工作的直接费用。</w:t>
      </w:r>
    </w:p>
    <w:p w14:paraId="2D2781DD">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14:paraId="7A2A169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5D67D8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14:paraId="69AA05C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D80CC7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6DE048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6BCCCC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0E4207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3E4F2E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58390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76D4E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6433CD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731DE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2F46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E713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6567E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4E36A6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BF905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91788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90A04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green"/>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3587C6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28798A0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eastAsia="zh-CN"/>
        </w:rPr>
        <w:t>托里县铁厂沟镇中心卫生院</w:t>
      </w:r>
      <w:r>
        <w:rPr>
          <w:rFonts w:hint="default" w:ascii="Times New Roman" w:hAnsi="Times New Roman" w:eastAsia="仿宋_GB2312" w:cs="Times New Roman"/>
          <w:b w:val="0"/>
          <w:bCs w:val="0"/>
          <w:highlight w:val="none"/>
        </w:rPr>
        <w:t>2024年基本公共卫生服务补助资金及其预算执行情况。该项目由</w:t>
      </w:r>
      <w:r>
        <w:rPr>
          <w:rFonts w:hint="eastAsia" w:ascii="Times New Roman" w:hAnsi="Times New Roman" w:eastAsia="仿宋_GB2312" w:cs="Times New Roman"/>
          <w:b w:val="0"/>
          <w:bCs w:val="0"/>
          <w:highlight w:val="none"/>
          <w:lang w:val="en-US" w:eastAsia="zh-CN"/>
        </w:rPr>
        <w:t>托里县卫生健康委员会</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highlight w:val="none"/>
          <w:lang w:val="en-US" w:eastAsia="zh-CN"/>
        </w:rPr>
        <w:t>规范城乡居民健康档案管理、高血压患者健康管理服务规范、2型糖尿病患者健康管理服务规范、严重精神障碍患者管理、健康教育、预防接种等，基本公共卫生服务项目推进人人享有健康服务。</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2024年12月25日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59.5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8B47B1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2DE404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1B9109A">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F705496">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74C7188">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2BBEF00F">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社会影响：考察项目对社会方面的影响。</w:t>
      </w:r>
    </w:p>
    <w:p w14:paraId="0105DA48">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0427FA8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38822D7">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6CC874E">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0E16653A">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674E72E">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526D6E3A">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5F5145D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074C418E">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677BB15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16C40A3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F23486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620163A8">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5EBA8C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67E1A7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0723FFF">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230BA161">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08C5537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2E4A4978">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绩效评价从项目决策、项目过程、项目产出、项目效益四个维度进行评价。评价对象为项目目标实施情况，评价核心为资金的支出完成情况和项目的产出效益。</w:t>
      </w:r>
    </w:p>
    <w:p w14:paraId="3AD8F887">
      <w:pPr>
        <w:spacing w:line="560" w:lineRule="exact"/>
        <w:ind w:firstLine="640" w:firstLineChars="200"/>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eastAsia="仿宋_GB2312" w:cs="Times New Roman"/>
          <w:b w:val="0"/>
          <w:bCs w:val="0"/>
          <w:color w:val="auto"/>
          <w:kern w:val="28"/>
          <w:sz w:val="32"/>
          <w:szCs w:val="32"/>
          <w:lang w:val="en-US" w:eastAsia="zh-CN" w:bidi="ar-SA"/>
        </w:rPr>
        <w:t>本次评价指标中，既有定性指标又有定量指标，各类指标因考核内容不同和客观标准不同存在较大差异，因此核定具体指标时采用了</w:t>
      </w:r>
      <w:r>
        <w:rPr>
          <w:rFonts w:hint="eastAsia" w:ascii="Times New Roman" w:hAnsi="Times New Roman" w:eastAsia="仿宋_GB2312" w:cs="Times New Roman"/>
          <w:b w:val="0"/>
          <w:bCs w:val="0"/>
          <w:color w:val="auto"/>
          <w:kern w:val="28"/>
          <w:sz w:val="32"/>
          <w:szCs w:val="32"/>
          <w:lang w:val="en-US" w:eastAsia="zh-CN" w:bidi="ar-SA"/>
        </w:rPr>
        <w:t>比较法、公众评判</w:t>
      </w:r>
      <w:r>
        <w:rPr>
          <w:rFonts w:hint="default" w:ascii="Times New Roman" w:hAnsi="Times New Roman" w:eastAsia="仿宋_GB2312" w:cs="Times New Roman"/>
          <w:b w:val="0"/>
          <w:bCs w:val="0"/>
          <w:color w:val="auto"/>
          <w:kern w:val="28"/>
          <w:sz w:val="32"/>
          <w:szCs w:val="32"/>
          <w:lang w:val="en-US" w:eastAsia="zh-CN" w:bidi="ar-SA"/>
        </w:rPr>
        <w:t>法，具体评价方法如下：</w:t>
      </w:r>
    </w:p>
    <w:p w14:paraId="0BF92F47">
      <w:pPr>
        <w:pStyle w:val="25"/>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A420A71">
      <w:pPr>
        <w:pStyle w:val="25"/>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296E3D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14EC661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r>
        <w:rPr>
          <w:rFonts w:hint="default" w:ascii="Times New Roman" w:hAnsi="Times New Roman" w:eastAsia="仿宋_GB2312" w:cs="Times New Roman"/>
          <w:b w:val="0"/>
          <w:bCs w:val="0"/>
          <w:highlight w:val="none"/>
        </w:rPr>
        <w:t>历史标准。</w:t>
      </w:r>
    </w:p>
    <w:p w14:paraId="3AD1E29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32AE29D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rPr>
        <w:t>历史标准</w:t>
      </w:r>
      <w:r>
        <w:rPr>
          <w:rFonts w:hint="eastAsia" w:ascii="Times New Roman" w:hAnsi="Times New Roman" w:eastAsia="仿宋_GB2312" w:cs="Times New Roman"/>
          <w:b w:val="0"/>
          <w:bCs w:val="0"/>
          <w:highlight w:val="none"/>
          <w:lang w:eastAsia="zh-CN"/>
        </w:rPr>
        <w:t>。我单位按照去年的指标完成情况，设定今年的预期目标。通过纵向的不同时间各项指标的完成情况来反映出，今年与去年的不同之处。从而反映出该指标的设定与去年相比是否对社会效益产生更加有意义的影响。</w:t>
      </w:r>
    </w:p>
    <w:p w14:paraId="5F8D9399">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8C5E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0D340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551AE3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65D07E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5D7A0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A3D7C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1D9AF0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268D50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F100F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2A6CF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3C37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3BFE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D430654">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1A5426D">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419689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托里县铁厂沟镇中心卫生院</w:t>
      </w:r>
      <w:r>
        <w:rPr>
          <w:rFonts w:hint="default" w:ascii="Times New Roman" w:hAnsi="Times New Roman" w:eastAsia="仿宋_GB2312" w:cs="Times New Roman"/>
          <w:sz w:val="32"/>
          <w:szCs w:val="32"/>
          <w:highlight w:val="none"/>
        </w:rPr>
        <w:t>2024年基本公共卫生服务补助资金在电子健康档案建档</w:t>
      </w:r>
      <w:r>
        <w:rPr>
          <w:rFonts w:hint="eastAsia" w:eastAsia="仿宋_GB2312" w:cs="Times New Roman"/>
          <w:sz w:val="32"/>
          <w:szCs w:val="32"/>
          <w:highlight w:val="none"/>
          <w:lang w:val="en-US" w:eastAsia="zh-CN"/>
        </w:rPr>
        <w:t>6302</w:t>
      </w:r>
      <w:r>
        <w:rPr>
          <w:rFonts w:hint="default" w:ascii="Times New Roman" w:hAnsi="Times New Roman" w:eastAsia="仿宋_GB2312" w:cs="Times New Roman"/>
          <w:sz w:val="32"/>
          <w:szCs w:val="32"/>
          <w:highlight w:val="none"/>
        </w:rPr>
        <w:t>人，高血压患者管理</w:t>
      </w:r>
      <w:r>
        <w:rPr>
          <w:rFonts w:hint="eastAsia" w:eastAsia="仿宋_GB2312" w:cs="Times New Roman"/>
          <w:sz w:val="32"/>
          <w:szCs w:val="32"/>
          <w:highlight w:val="none"/>
          <w:lang w:val="en-US" w:eastAsia="zh-CN"/>
        </w:rPr>
        <w:t>503</w:t>
      </w:r>
      <w:r>
        <w:rPr>
          <w:rFonts w:hint="default" w:ascii="Times New Roman" w:hAnsi="Times New Roman" w:eastAsia="仿宋_GB2312" w:cs="Times New Roman"/>
          <w:sz w:val="32"/>
          <w:szCs w:val="32"/>
          <w:highlight w:val="none"/>
        </w:rPr>
        <w:t>人等方面表现出色，达到了预期的标准与要求。同时，项目也在基本公共卫生服务项目取得了显著的成效。</w:t>
      </w:r>
      <w:r>
        <w:rPr>
          <w:rFonts w:hint="eastAsia" w:eastAsia="仿宋_GB2312" w:cs="Times New Roman"/>
          <w:sz w:val="32"/>
          <w:szCs w:val="32"/>
          <w:highlight w:val="none"/>
          <w:lang w:val="en-US" w:eastAsia="zh-CN"/>
        </w:rPr>
        <w:t>如</w:t>
      </w:r>
      <w:r>
        <w:rPr>
          <w:rFonts w:hint="default" w:ascii="Times New Roman" w:hAnsi="Times New Roman" w:eastAsia="仿宋_GB2312" w:cs="Times New Roman"/>
          <w:sz w:val="32"/>
          <w:szCs w:val="32"/>
          <w:highlight w:val="none"/>
        </w:rPr>
        <w:t>规范城乡居民健康档案管理、高血压患者健康管理服务规范</w:t>
      </w:r>
      <w:r>
        <w:rPr>
          <w:rFonts w:hint="eastAsia" w:eastAsia="仿宋_GB2312" w:cs="Times New Roman"/>
          <w:sz w:val="32"/>
          <w:szCs w:val="32"/>
          <w:highlight w:val="none"/>
          <w:lang w:val="en-US" w:eastAsia="zh-CN"/>
        </w:rPr>
        <w:t>等。</w:t>
      </w:r>
    </w:p>
    <w:p w14:paraId="6E66E870">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托里县铁厂沟镇中心卫生院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5899839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w:t>
      </w:r>
      <w:r>
        <w:rPr>
          <w:rFonts w:hint="eastAsia" w:eastAsia="仿宋_GB2312" w:cs="Times New Roman"/>
          <w:sz w:val="32"/>
          <w:szCs w:val="32"/>
          <w:highlight w:val="none"/>
          <w:lang w:val="en-US" w:eastAsia="zh-CN"/>
        </w:rPr>
        <w:t>效益</w:t>
      </w:r>
      <w:r>
        <w:rPr>
          <w:rFonts w:hint="default" w:ascii="Times New Roman" w:hAnsi="Times New Roman" w:eastAsia="仿宋_GB2312" w:cs="Times New Roman"/>
          <w:sz w:val="32"/>
          <w:szCs w:val="32"/>
          <w:highlight w:val="none"/>
        </w:rPr>
        <w:t>方面产生了积极的影响。具体而言，</w:t>
      </w: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rPr>
        <w:t>缩小</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rPr>
        <w:t>城乡居民公共卫生服务差距、提高</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rPr>
        <w:t>公共卫生服务水平等方面的提升，为项目的利益相关者带来了实实在在的利益。</w:t>
      </w:r>
    </w:p>
    <w:p w14:paraId="3002240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托里县铁厂沟镇中心卫生院</w:t>
      </w:r>
      <w:r>
        <w:rPr>
          <w:rFonts w:hint="default" w:ascii="Times New Roman" w:hAnsi="Times New Roman" w:eastAsia="仿宋_GB2312" w:cs="Times New Roman"/>
          <w:sz w:val="32"/>
          <w:szCs w:val="32"/>
          <w:highlight w:val="none"/>
        </w:rPr>
        <w:t>2024年基本公共卫生服务补助资金在绩效评价中表现出色，达到了项目的预期目标，并在多个方面取得了显著的成效。</w:t>
      </w:r>
    </w:p>
    <w:p w14:paraId="6677BCDF">
      <w:pPr>
        <w:pStyle w:val="9"/>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F03CD7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良</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34</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85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50ABC7E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70235DE0">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15CEE248">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43EB653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253DB29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1979E8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26EF1B5">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0E7D7BE6">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80F084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5C7C872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F1D8AD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1CB17CB">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017BAA0">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D80E0D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70E6613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05B1064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5A6FF9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6B10B6D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BADC1E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4ABE695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2EAE3F3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34</w:t>
            </w:r>
          </w:p>
        </w:tc>
        <w:tc>
          <w:tcPr>
            <w:tcW w:w="1154" w:type="pct"/>
            <w:tcBorders>
              <w:top w:val="nil"/>
              <w:left w:val="nil"/>
              <w:bottom w:val="single" w:color="auto" w:sz="4" w:space="0"/>
              <w:right w:val="single" w:color="auto" w:sz="4" w:space="0"/>
            </w:tcBorders>
            <w:shd w:val="clear" w:color="auto" w:fill="auto"/>
            <w:vAlign w:val="center"/>
          </w:tcPr>
          <w:p w14:paraId="4C96CA5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85%</w:t>
            </w:r>
          </w:p>
        </w:tc>
      </w:tr>
      <w:tr w14:paraId="1DC6492E">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3E557B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38C6E91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D97B5D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AF14D8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1139558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867CCC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14:paraId="189EEE7A">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2D9BA63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94</w:t>
            </w:r>
          </w:p>
        </w:tc>
        <w:tc>
          <w:tcPr>
            <w:tcW w:w="1154" w:type="pct"/>
            <w:tcBorders>
              <w:top w:val="nil"/>
              <w:left w:val="nil"/>
              <w:bottom w:val="single" w:color="auto" w:sz="4" w:space="0"/>
              <w:right w:val="single" w:color="auto" w:sz="4" w:space="0"/>
            </w:tcBorders>
            <w:shd w:val="clear" w:color="auto" w:fill="auto"/>
            <w:vAlign w:val="center"/>
          </w:tcPr>
          <w:p w14:paraId="47F13CB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94%</w:t>
            </w:r>
          </w:p>
        </w:tc>
      </w:tr>
    </w:tbl>
    <w:p w14:paraId="290F483D">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88D8D15">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6445D2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902FFA0">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583F283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13EE36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1E033A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60469FE">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16A125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41DC97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FACC64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EC4D15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2425937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E4515A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1CA10D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9A8FE8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D82B69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DA3635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4EA620D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E28B1F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FDF2FE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CE18DA2">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345A59E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2C189F04">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6967C7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4988AE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eastAsia="仿宋_GB2312" w:cs="Times New Roman"/>
          <w:sz w:val="32"/>
          <w:szCs w:val="32"/>
          <w:lang w:val="en-US" w:eastAsia="zh-CN"/>
        </w:rPr>
        <w:t>59.5</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4C9EFA8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2B11B0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eastAsia="仿宋_GB2312" w:cs="Times New Roman"/>
          <w:sz w:val="32"/>
          <w:szCs w:val="32"/>
          <w:lang w:val="en-US" w:eastAsia="zh-CN"/>
        </w:rPr>
        <w:t>59.5</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1CB2D9E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3E212E7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28249E0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4487F8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BDE7EA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2.组织实施</w:t>
      </w:r>
    </w:p>
    <w:p w14:paraId="7CD8521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ED2B90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C82372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14:paraId="20A8B12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263864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C1B0EE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0AA88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5FE92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C95C7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48E63E1">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696097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1</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个三级指标构成，权重分为40分，实际得分</w:t>
      </w:r>
      <w:r>
        <w:rPr>
          <w:rFonts w:hint="eastAsia" w:eastAsia="仿宋_GB2312" w:cs="Times New Roman"/>
          <w:sz w:val="32"/>
          <w:szCs w:val="32"/>
          <w:lang w:val="en-US" w:eastAsia="zh-CN"/>
        </w:rPr>
        <w:t>34</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85</w:t>
      </w:r>
      <w:r>
        <w:rPr>
          <w:rFonts w:hint="default" w:ascii="Times New Roman" w:hAnsi="Times New Roman" w:eastAsia="仿宋_GB2312" w:cs="Times New Roman"/>
          <w:sz w:val="32"/>
          <w:szCs w:val="32"/>
          <w:lang w:val="en-US" w:eastAsia="zh-CN"/>
        </w:rPr>
        <w:t>%。具体产出指标完成情况如下：</w:t>
      </w:r>
    </w:p>
    <w:p w14:paraId="620185E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57269E5">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指标1：电子健康档案建档人数，指标值：&gt;=</w:t>
      </w:r>
      <w:r>
        <w:rPr>
          <w:rFonts w:hint="eastAsia" w:eastAsia="仿宋_GB2312" w:cs="Times New Roman"/>
          <w:sz w:val="32"/>
          <w:szCs w:val="32"/>
          <w:highlight w:val="none"/>
          <w:lang w:val="en-US" w:eastAsia="zh-CN"/>
        </w:rPr>
        <w:t>6505</w:t>
      </w:r>
      <w:r>
        <w:rPr>
          <w:rFonts w:hint="default" w:ascii="Times New Roman" w:hAnsi="Times New Roman" w:eastAsia="仿宋_GB2312" w:cs="Times New Roman"/>
          <w:sz w:val="32"/>
          <w:szCs w:val="32"/>
          <w:highlight w:val="none"/>
        </w:rPr>
        <w:t>人，实际完成值：</w:t>
      </w:r>
      <w:r>
        <w:rPr>
          <w:rFonts w:hint="eastAsia" w:eastAsia="仿宋_GB2312" w:cs="Times New Roman"/>
          <w:sz w:val="32"/>
          <w:szCs w:val="32"/>
          <w:highlight w:val="none"/>
          <w:lang w:val="en-US" w:eastAsia="zh-CN"/>
        </w:rPr>
        <w:t>6302人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96.88</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396974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：高血压患者</w:t>
      </w:r>
      <w:r>
        <w:rPr>
          <w:rFonts w:hint="eastAsia" w:eastAsia="仿宋_GB2312" w:cs="Times New Roman"/>
          <w:sz w:val="32"/>
          <w:szCs w:val="32"/>
          <w:highlight w:val="none"/>
          <w:lang w:eastAsia="zh-CN"/>
        </w:rPr>
        <w:t>管理人数</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494</w:t>
      </w:r>
      <w:r>
        <w:rPr>
          <w:rFonts w:hint="default" w:ascii="Times New Roman" w:hAnsi="Times New Roman" w:eastAsia="仿宋_GB2312" w:cs="Times New Roman"/>
          <w:sz w:val="32"/>
          <w:szCs w:val="32"/>
          <w:highlight w:val="none"/>
        </w:rPr>
        <w:t>人，实际完成值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503</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101.82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1DA1388">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：糖尿病健康管理人数，指标值：&gt;=</w:t>
      </w:r>
      <w:r>
        <w:rPr>
          <w:rFonts w:hint="eastAsia" w:eastAsia="仿宋_GB2312" w:cs="Times New Roman"/>
          <w:sz w:val="32"/>
          <w:szCs w:val="32"/>
          <w:highlight w:val="none"/>
          <w:lang w:val="en-US" w:eastAsia="zh-CN"/>
        </w:rPr>
        <w:t>146</w:t>
      </w:r>
      <w:r>
        <w:rPr>
          <w:rFonts w:hint="default" w:ascii="Times New Roman" w:hAnsi="Times New Roman" w:eastAsia="仿宋_GB2312" w:cs="Times New Roman"/>
          <w:sz w:val="32"/>
          <w:szCs w:val="32"/>
          <w:highlight w:val="none"/>
        </w:rPr>
        <w:t>人，实际完成值：</w:t>
      </w:r>
      <w:r>
        <w:rPr>
          <w:rFonts w:hint="eastAsia" w:eastAsia="仿宋_GB2312" w:cs="Times New Roman"/>
          <w:sz w:val="32"/>
          <w:szCs w:val="32"/>
          <w:highlight w:val="none"/>
          <w:lang w:val="en-US" w:eastAsia="zh-CN"/>
        </w:rPr>
        <w:t>153人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104.79</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6BE8AD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：严重精神障碍患者规范管理人数，指标值：&gt;=</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rPr>
        <w:t>人，实际完成值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23</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11DEBE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3313E08C">
      <w:pPr>
        <w:shd w:val="clear" w:color="auto" w:fill="auto"/>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：电子健康档案建档</w:t>
      </w:r>
      <w:r>
        <w:rPr>
          <w:rFonts w:hint="eastAsia" w:eastAsia="仿宋_GB2312" w:cs="Times New Roman"/>
          <w:sz w:val="32"/>
          <w:szCs w:val="32"/>
          <w:highlight w:val="none"/>
          <w:lang w:eastAsia="zh-CN"/>
        </w:rPr>
        <w:t>管理率</w:t>
      </w:r>
      <w:r>
        <w:rPr>
          <w:rFonts w:hint="default" w:ascii="Times New Roman" w:hAnsi="Times New Roman" w:eastAsia="仿宋_GB2312" w:cs="Times New Roman"/>
          <w:sz w:val="32"/>
          <w:szCs w:val="32"/>
          <w:highlight w:val="none"/>
        </w:rPr>
        <w:t xml:space="preserve"> ，指标值：&gt;=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E04E987">
      <w:pPr>
        <w:shd w:val="clear" w:color="auto" w:fill="auto"/>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：高血压患者</w:t>
      </w:r>
      <w:r>
        <w:rPr>
          <w:rFonts w:hint="eastAsia" w:eastAsia="仿宋_GB2312" w:cs="Times New Roman"/>
          <w:sz w:val="32"/>
          <w:szCs w:val="32"/>
          <w:highlight w:val="none"/>
          <w:lang w:eastAsia="zh-CN"/>
        </w:rPr>
        <w:t>管理率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A427CC9">
      <w:pPr>
        <w:shd w:val="clear" w:color="auto" w:fill="auto"/>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：糖尿病健康管理</w:t>
      </w:r>
      <w:r>
        <w:rPr>
          <w:rFonts w:hint="eastAsia" w:eastAsia="仿宋_GB2312" w:cs="Times New Roman"/>
          <w:sz w:val="32"/>
          <w:szCs w:val="32"/>
          <w:highlight w:val="none"/>
          <w:lang w:eastAsia="zh-CN"/>
        </w:rPr>
        <w:t>率</w:t>
      </w:r>
      <w:r>
        <w:rPr>
          <w:rFonts w:hint="default" w:ascii="Times New Roman" w:hAnsi="Times New Roman" w:eastAsia="仿宋_GB2312" w:cs="Times New Roman"/>
          <w:sz w:val="32"/>
          <w:szCs w:val="32"/>
          <w:highlight w:val="none"/>
        </w:rPr>
        <w:t>，指标值：&gt;=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5F6B8AB">
      <w:pPr>
        <w:shd w:val="clear" w:color="auto" w:fill="auto"/>
        <w:spacing w:line="600" w:lineRule="exact"/>
        <w:ind w:left="638" w:leftChars="304" w:firstLine="0" w:firstLineChars="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：严重精神障碍患者规范管理</w:t>
      </w:r>
      <w:r>
        <w:rPr>
          <w:rFonts w:hint="eastAsia" w:eastAsia="仿宋_GB2312" w:cs="Times New Roman"/>
          <w:sz w:val="32"/>
          <w:szCs w:val="32"/>
          <w:highlight w:val="none"/>
          <w:lang w:eastAsia="zh-CN"/>
        </w:rPr>
        <w:t>率</w:t>
      </w:r>
      <w:r>
        <w:rPr>
          <w:rFonts w:hint="default" w:ascii="Times New Roman" w:hAnsi="Times New Roman" w:eastAsia="仿宋_GB2312" w:cs="Times New Roman"/>
          <w:sz w:val="32"/>
          <w:szCs w:val="32"/>
          <w:highlight w:val="none"/>
        </w:rPr>
        <w:t xml:space="preserve"> ，指标值：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D43FBDD">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：资金支付及时率，指标值：=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8BE90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：项目完成时间，指标值：=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28248A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72C6F4F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：完成项目所需乡村医生聘用劳务费 ，指标值：</w:t>
      </w:r>
      <w:r>
        <w:rPr>
          <w:rFonts w:hint="eastAsia" w:eastAsia="仿宋_GB2312" w:cs="Times New Roman"/>
          <w:sz w:val="32"/>
          <w:szCs w:val="32"/>
          <w:highlight w:val="none"/>
          <w:lang w:val="en-US" w:eastAsia="zh-CN"/>
        </w:rPr>
        <w:t>16.27万元</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12.33万元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75.78</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偏差率：24.22%</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偏差原因：本年度体检协助人员劳务费未从该项目支付，因此本项目资金全部用于项目所需日常费用。改进措施：树立绩效，理念准确做好各项资金</w:t>
      </w:r>
    </w:p>
    <w:p w14:paraId="541AEF39">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：完成项目所需日常公用经费 ，指标值：</w:t>
      </w:r>
      <w:r>
        <w:rPr>
          <w:rFonts w:hint="eastAsia" w:ascii="Times New Roman" w:hAnsi="Times New Roman" w:eastAsia="仿宋_GB2312" w:cs="Times New Roman"/>
          <w:sz w:val="32"/>
          <w:szCs w:val="32"/>
          <w:highlight w:val="none"/>
          <w:lang w:val="en-US" w:eastAsia="zh-CN"/>
        </w:rPr>
        <w:t>37.95万元</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47.17万元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124.3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偏差率：24.3%，</w:t>
      </w:r>
      <w:r>
        <w:rPr>
          <w:rFonts w:hint="default" w:ascii="Times New Roman" w:hAnsi="Times New Roman" w:eastAsia="仿宋_GB2312" w:cs="Times New Roman"/>
          <w:sz w:val="32"/>
          <w:szCs w:val="32"/>
          <w:highlight w:val="none"/>
        </w:rPr>
        <w:t>偏差原因：本年度体检协助人员劳务费未从该项目支付，因此本项目资金全部用于项目所需日常费用。改进措施：树立绩效，理念准确做好各项资金</w:t>
      </w:r>
      <w:r>
        <w:rPr>
          <w:rFonts w:hint="eastAsia" w:eastAsia="仿宋_GB2312" w:cs="Times New Roman"/>
          <w:sz w:val="32"/>
          <w:szCs w:val="32"/>
          <w:highlight w:val="none"/>
          <w:lang w:eastAsia="zh-CN"/>
        </w:rPr>
        <w:t>。</w:t>
      </w:r>
    </w:p>
    <w:p w14:paraId="1C4C20BA">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324FDC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%。具体效益指标及满意度指标完成情况如下：</w:t>
      </w:r>
    </w:p>
    <w:p w14:paraId="03B9836F">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21B14337">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①社会效益指标</w:t>
      </w:r>
      <w:r>
        <w:rPr>
          <w:rFonts w:hint="default" w:ascii="Times New Roman" w:hAnsi="Times New Roman" w:eastAsia="仿宋_GB2312" w:cs="Times New Roman"/>
          <w:sz w:val="32"/>
          <w:szCs w:val="32"/>
          <w:highlight w:val="none"/>
        </w:rPr>
        <w:t>：缩小城乡居民公共卫生服务差距</w:t>
      </w:r>
      <w:r>
        <w:rPr>
          <w:rFonts w:hint="eastAsia" w:ascii="仿宋_GB2312" w:hAnsi="仿宋_GB2312" w:cs="仿宋_GB2312"/>
          <w:color w:val="auto"/>
          <w:sz w:val="32"/>
          <w:szCs w:val="32"/>
          <w:highlight w:val="none"/>
        </w:rPr>
        <w:t>，</w:t>
      </w:r>
      <w:r>
        <w:rPr>
          <w:rFonts w:hint="default" w:ascii="Times New Roman" w:hAnsi="Times New Roman" w:eastAsia="仿宋_GB2312" w:cs="Times New Roman"/>
          <w:sz w:val="32"/>
          <w:szCs w:val="32"/>
          <w:highlight w:val="none"/>
        </w:rPr>
        <w:t>指标值：有效缩小，实际完成值：有效缩小 ，指标完成率</w:t>
      </w:r>
      <w:r>
        <w:rPr>
          <w:rFonts w:hint="eastAsia" w:eastAsia="仿宋_GB2312" w:cs="Times New Roman"/>
          <w:sz w:val="32"/>
          <w:szCs w:val="32"/>
          <w:highlight w:val="none"/>
          <w:lang w:val="en-US" w:eastAsia="zh-CN"/>
        </w:rPr>
        <w:t>100%。</w:t>
      </w:r>
    </w:p>
    <w:p w14:paraId="2AA14D5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社会效益指标：提高公共卫生服务水平</w:t>
      </w:r>
      <w:r>
        <w:rPr>
          <w:rFonts w:hint="eastAsia" w:ascii="仿宋_GB2312" w:hAnsi="仿宋_GB2312" w:cs="仿宋_GB2312"/>
          <w:color w:val="auto"/>
          <w:sz w:val="32"/>
          <w:szCs w:val="32"/>
          <w:highlight w:val="none"/>
        </w:rPr>
        <w:t>，</w:t>
      </w:r>
      <w:r>
        <w:rPr>
          <w:rFonts w:hint="default" w:ascii="Times New Roman" w:hAnsi="Times New Roman" w:eastAsia="仿宋_GB2312" w:cs="Times New Roman"/>
          <w:sz w:val="32"/>
          <w:szCs w:val="32"/>
          <w:highlight w:val="none"/>
        </w:rPr>
        <w:t>指标值：有效提高，实际完成值：有效提高 ，指标完成率</w:t>
      </w:r>
      <w:r>
        <w:rPr>
          <w:rFonts w:hint="eastAsia" w:eastAsia="仿宋_GB2312" w:cs="Times New Roman"/>
          <w:sz w:val="32"/>
          <w:szCs w:val="32"/>
          <w:highlight w:val="none"/>
          <w:lang w:val="en-US" w:eastAsia="zh-CN"/>
        </w:rPr>
        <w:t>100%。</w:t>
      </w:r>
    </w:p>
    <w:p w14:paraId="40E4C7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4D2857B">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：居民满意度</w:t>
      </w:r>
      <w:r>
        <w:rPr>
          <w:rFonts w:hint="eastAsia" w:ascii="仿宋_GB2312" w:hAnsi="仿宋_GB2312" w:cs="仿宋_GB2312"/>
          <w:color w:val="auto"/>
          <w:sz w:val="32"/>
          <w:szCs w:val="32"/>
          <w:highlight w:val="none"/>
        </w:rPr>
        <w:t>，</w:t>
      </w:r>
      <w:r>
        <w:rPr>
          <w:rFonts w:hint="default" w:ascii="Times New Roman" w:hAnsi="Times New Roman" w:eastAsia="仿宋_GB2312" w:cs="Times New Roman"/>
          <w:sz w:val="32"/>
          <w:szCs w:val="32"/>
          <w:highlight w:val="none"/>
        </w:rPr>
        <w:t>指标值：&gt;=90%，实际完成值：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44395F73">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145F6438">
      <w:pPr>
        <w:pStyle w:val="20"/>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202</w:t>
      </w:r>
      <w:r>
        <w:rPr>
          <w:rFonts w:hint="eastAsia" w:ascii="Times New Roman" w:hAnsi="Times New Roman" w:eastAsia="仿宋_GB2312" w:cs="Times New Roman"/>
          <w:kern w:val="2"/>
          <w:sz w:val="32"/>
          <w:szCs w:val="32"/>
          <w:highlight w:val="none"/>
          <w:lang w:val="en-US" w:eastAsia="zh-CN" w:bidi="ar-SA"/>
        </w:rPr>
        <w:t>4年基本公共卫生服务补助资金</w:t>
      </w:r>
      <w:r>
        <w:rPr>
          <w:rFonts w:hint="default" w:ascii="Times New Roman" w:hAnsi="Times New Roman" w:eastAsia="仿宋_GB2312" w:cs="Times New Roman"/>
          <w:kern w:val="2"/>
          <w:sz w:val="32"/>
          <w:szCs w:val="32"/>
          <w:highlight w:val="none"/>
          <w:lang w:val="en-US" w:eastAsia="zh-CN" w:bidi="ar-SA"/>
        </w:rPr>
        <w:t>项目年初预算</w:t>
      </w:r>
      <w:r>
        <w:rPr>
          <w:rFonts w:hint="eastAsia" w:eastAsia="仿宋_GB2312" w:cs="Times New Roman"/>
          <w:kern w:val="2"/>
          <w:sz w:val="32"/>
          <w:szCs w:val="32"/>
          <w:highlight w:val="none"/>
          <w:lang w:val="en-US" w:eastAsia="zh-CN" w:bidi="ar-SA"/>
        </w:rPr>
        <w:t>54.22</w:t>
      </w:r>
      <w:r>
        <w:rPr>
          <w:rFonts w:hint="default" w:ascii="Times New Roman" w:hAnsi="Times New Roman" w:eastAsia="仿宋_GB2312" w:cs="Times New Roman"/>
          <w:kern w:val="2"/>
          <w:sz w:val="32"/>
          <w:szCs w:val="32"/>
          <w:highlight w:val="none"/>
          <w:lang w:val="en-US" w:eastAsia="zh-CN" w:bidi="ar-SA"/>
        </w:rPr>
        <w:t>万元，全年预算</w:t>
      </w:r>
      <w:r>
        <w:rPr>
          <w:rFonts w:hint="eastAsia" w:eastAsia="仿宋_GB2312" w:cs="Times New Roman"/>
          <w:kern w:val="2"/>
          <w:sz w:val="32"/>
          <w:szCs w:val="32"/>
          <w:highlight w:val="none"/>
          <w:lang w:val="en-US" w:eastAsia="zh-CN" w:bidi="ar-SA"/>
        </w:rPr>
        <w:t>59.5</w:t>
      </w:r>
      <w:r>
        <w:rPr>
          <w:rFonts w:hint="default" w:ascii="Times New Roman" w:hAnsi="Times New Roman" w:eastAsia="仿宋_GB2312" w:cs="Times New Roman"/>
          <w:kern w:val="2"/>
          <w:sz w:val="32"/>
          <w:szCs w:val="32"/>
          <w:highlight w:val="none"/>
          <w:lang w:val="en-US" w:eastAsia="zh-CN" w:bidi="ar-SA"/>
        </w:rPr>
        <w:t>万元，实际支出</w:t>
      </w:r>
      <w:r>
        <w:rPr>
          <w:rFonts w:hint="eastAsia" w:eastAsia="仿宋_GB2312" w:cs="Times New Roman"/>
          <w:kern w:val="2"/>
          <w:sz w:val="32"/>
          <w:szCs w:val="32"/>
          <w:highlight w:val="none"/>
          <w:lang w:val="en-US" w:eastAsia="zh-CN" w:bidi="ar-SA"/>
        </w:rPr>
        <w:t>59.5</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eastAsia="仿宋_GB2312" w:cs="Times New Roman"/>
          <w:kern w:val="2"/>
          <w:sz w:val="32"/>
          <w:szCs w:val="32"/>
          <w:highlight w:val="none"/>
          <w:lang w:val="en-US" w:eastAsia="zh-CN" w:bidi="ar-SA"/>
        </w:rPr>
        <w:t>100.24</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0.24</w:t>
      </w:r>
      <w:r>
        <w:rPr>
          <w:rFonts w:hint="default"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w:t>
      </w:r>
    </w:p>
    <w:p w14:paraId="5EAD32A7">
      <w:pPr>
        <w:spacing w:line="560" w:lineRule="exact"/>
        <w:ind w:firstLine="640" w:firstLineChars="200"/>
        <w:rPr>
          <w:rFonts w:hint="default" w:ascii="Times New Roman" w:hAnsi="Times New Roman" w:eastAsia="楷体" w:cs="Times New Roman"/>
          <w:b/>
          <w:spacing w:val="-4"/>
          <w:sz w:val="32"/>
          <w:szCs w:val="32"/>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40C13A26">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rPr>
        <w:t>（一）主要经验及做法</w:t>
      </w:r>
    </w:p>
    <w:p w14:paraId="53C3BF2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F0A2C8D">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8736184">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2DF43DD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2BE830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A9F1DC9">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08E6C3F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A84FBF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EFC688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D1C067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A3748EB">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5657E747">
      <w:pPr>
        <w:pStyle w:val="11"/>
        <w:spacing w:after="0" w:line="560" w:lineRule="exact"/>
        <w:ind w:left="0" w:leftChars="0" w:firstLine="640"/>
        <w:rPr>
          <w:rFonts w:hint="default" w:ascii="Times New Roman" w:hAnsi="Times New Roman" w:cs="Times New Roman"/>
        </w:rPr>
      </w:pPr>
      <w:r>
        <w:rPr>
          <w:rFonts w:hint="default" w:ascii="Times New Roman" w:hAnsi="Times New Roman" w:eastAsia="仿宋_GB2312" w:cs="Times New Roman"/>
          <w:sz w:val="32"/>
          <w:szCs w:val="32"/>
          <w:highlight w:val="none"/>
        </w:rPr>
        <w:t>本项目无其他需说明的问题</w:t>
      </w:r>
      <w:r>
        <w:rPr>
          <w:rFonts w:hint="eastAsia" w:ascii="Times New Roman" w:hAnsi="Times New Roman" w:eastAsia="仿宋_GB2312" w:cs="Times New Roman"/>
          <w:sz w:val="32"/>
          <w:szCs w:val="32"/>
          <w:highlight w:val="none"/>
          <w:lang w:eastAsia="zh-CN"/>
        </w:rPr>
        <w:t>。</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8EA28F-3F9A-4BBA-AD17-E82DF70629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067272CB-0AEF-4BFA-B2D6-D89CE3DD30F1}"/>
  </w:font>
  <w:font w:name="仿宋">
    <w:panose1 w:val="02010609060101010101"/>
    <w:charset w:val="86"/>
    <w:family w:val="auto"/>
    <w:pitch w:val="default"/>
    <w:sig w:usb0="800002BF" w:usb1="38CF7CFA" w:usb2="00000016" w:usb3="00000000" w:csb0="00040001" w:csb1="00000000"/>
    <w:embedRegular r:id="rId3" w:fontKey="{0AFE56A9-779E-4E42-9CFF-61BC8AD63063}"/>
  </w:font>
  <w:font w:name="华文中宋">
    <w:panose1 w:val="02010600040101010101"/>
    <w:charset w:val="86"/>
    <w:family w:val="auto"/>
    <w:pitch w:val="default"/>
    <w:sig w:usb0="00000287" w:usb1="080F0000" w:usb2="00000000" w:usb3="00000000" w:csb0="0004009F" w:csb1="DFD70000"/>
    <w:embedRegular r:id="rId4" w:fontKey="{69C7E8E8-397E-4506-83CF-38D27747B091}"/>
  </w:font>
  <w:font w:name="方正小标宋_GBK">
    <w:panose1 w:val="02000000000000000000"/>
    <w:charset w:val="86"/>
    <w:family w:val="script"/>
    <w:pitch w:val="default"/>
    <w:sig w:usb0="A00002BF" w:usb1="38CF7CFA" w:usb2="00082016" w:usb3="00000000" w:csb0="00040001" w:csb1="00000000"/>
    <w:embedRegular r:id="rId5" w:fontKey="{D2CECEBF-D985-41E5-B557-540D29EE9090}"/>
  </w:font>
  <w:font w:name="楷体_GB2312">
    <w:altName w:val="楷体"/>
    <w:panose1 w:val="02010609030101010101"/>
    <w:charset w:val="86"/>
    <w:family w:val="auto"/>
    <w:pitch w:val="default"/>
    <w:sig w:usb0="00000000" w:usb1="00000000" w:usb2="00000000" w:usb3="00000000" w:csb0="00040000" w:csb1="00000000"/>
    <w:embedRegular r:id="rId6" w:fontKey="{88908F8A-915C-4553-8836-3F6F3378BF5A}"/>
  </w:font>
  <w:font w:name="楷体">
    <w:panose1 w:val="02010609060101010101"/>
    <w:charset w:val="86"/>
    <w:family w:val="modern"/>
    <w:pitch w:val="default"/>
    <w:sig w:usb0="800002BF" w:usb1="38CF7CFA" w:usb2="00000016" w:usb3="00000000" w:csb0="00040001" w:csb1="00000000"/>
    <w:embedRegular r:id="rId7" w:fontKey="{E69690E4-3987-4CD3-BCCB-438A06AF1038}"/>
  </w:font>
  <w:font w:name="方正仿宋_GBK">
    <w:altName w:val="微软雅黑"/>
    <w:panose1 w:val="03000509000000000000"/>
    <w:charset w:val="86"/>
    <w:family w:val="auto"/>
    <w:pitch w:val="default"/>
    <w:sig w:usb0="00000000" w:usb1="00000000" w:usb2="00000000" w:usb3="00000000" w:csb0="00040000" w:csb1="00000000"/>
    <w:embedRegular r:id="rId8" w:fontKey="{6AB1B715-301B-4CFE-A70B-24C30E598CD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C076669">
        <w:pPr>
          <w:pStyle w:val="6"/>
          <w:jc w:val="center"/>
        </w:pPr>
        <w:r>
          <w:fldChar w:fldCharType="begin"/>
        </w:r>
        <w:r>
          <w:instrText xml:space="preserve">PAGE   \* MERGEFORMAT</w:instrText>
        </w:r>
        <w:r>
          <w:fldChar w:fldCharType="separate"/>
        </w:r>
        <w:r>
          <w:rPr>
            <w:lang w:val="zh-CN"/>
          </w:rPr>
          <w:t>13</w:t>
        </w:r>
        <w:r>
          <w:fldChar w:fldCharType="end"/>
        </w:r>
      </w:p>
    </w:sdtContent>
  </w:sdt>
  <w:p w14:paraId="1CD8E0F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WRmODk0MjdlNzYwMTYxMjY5OTc0NzYwNjlmYTcifQ=="/>
  </w:docVars>
  <w:rsids>
    <w:rsidRoot w:val="00000000"/>
    <w:rsid w:val="238F5FC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 w:type="paragraph" w:customStyle="1" w:styleId="25">
    <w:name w:val="_Style 1"/>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21A5376D0912472695D5781E769DEB09_13</vt:lpwstr>
  </property>
  <property fmtid="{D5CDD505-2E9C-101B-9397-08002B2CF9AE}" pid="4" name="KSOTemplateDocerSaveRecord">
    <vt:lpwstr>eyJoZGlkIjoiYmViODlkMzliNjhhMjZjMjI4NTJjMTc4NTRlMzJmZDIifQ==</vt:lpwstr>
  </property>
</Properties>
</file>

<file path=customXml/itemProps1.xml><?xml version="1.0" encoding="utf-8"?>
<ds:datastoreItem xmlns:ds="http://schemas.openxmlformats.org/officeDocument/2006/customXml" ds:itemID="{186ae2d6-a0c1-47ef-9bfb-4a2755558db8}">
  <ds:schemaRefs/>
</ds:datastoreItem>
</file>

<file path=docProps/app.xml><?xml version="1.0" encoding="utf-8"?>
<Properties xmlns="http://schemas.openxmlformats.org/officeDocument/2006/extended-properties" xmlns:vt="http://schemas.openxmlformats.org/officeDocument/2006/docPropsVTypes">
  <Template>Normal</Template>
  <Pages>24</Pages>
  <Words>11686</Words>
  <Characters>12161</Characters>
  <Lines>58</Lines>
  <Paragraphs>16</Paragraphs>
  <TotalTime>6</TotalTime>
  <ScaleCrop>false</ScaleCrop>
  <LinksUpToDate>false</LinksUpToDate>
  <CharactersWithSpaces>12182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2025-10-31T09:11:11Z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21A5376D0912472695D5781E769DEB09_13</vt:lpwstr>
  </property>
  <property fmtid="{D5CDD505-2E9C-101B-9397-08002B2CF9AE}" pid="4" name="KSOTemplateDocerSaveRecord">
    <vt:lpwstr>eyJoZGlkIjoiMjEwMjVmNmU3OTQwZDBjNjI0ZTM3MTBmNDI0OGIzYzIiLCJ1c2VySWQiOiIyMDM3MTI1NTkifQ==</vt:lpwstr>
  </property>
</Properties>
</file>